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41F" w:rsidRDefault="00A1641F" w:rsidP="00A1641F">
      <w:pPr>
        <w:rPr>
          <w:rFonts w:ascii="Proxima Nova" w:hAnsi="Proxima Nova"/>
          <w:lang w:val="en-US"/>
        </w:rPr>
      </w:pPr>
    </w:p>
    <w:p w:rsidR="00027C27" w:rsidRDefault="00027C27" w:rsidP="00B561C0"/>
    <w:p w:rsidR="00A1641F" w:rsidRDefault="00A1641F" w:rsidP="00B561C0"/>
    <w:p w:rsidR="00A1641F" w:rsidRDefault="00A1641F" w:rsidP="00B561C0"/>
    <w:p w:rsidR="00A1641F" w:rsidRDefault="00275FA6" w:rsidP="00A1641F">
      <w:pPr>
        <w:rPr>
          <w:rFonts w:ascii="Proxima Nova" w:hAnsi="Proxima Nova"/>
          <w:lang w:val="en-US"/>
        </w:rPr>
      </w:pPr>
      <w:r>
        <w:rPr>
          <w:rFonts w:cs="Arial"/>
          <w:noProof/>
          <w:color w:val="333333"/>
          <w:sz w:val="21"/>
          <w:szCs w:val="21"/>
          <w:lang w:eastAsia="en-GB"/>
        </w:rPr>
        <w:drawing>
          <wp:inline distT="0" distB="0" distL="0" distR="0">
            <wp:extent cx="8529320" cy="4772025"/>
            <wp:effectExtent l="0" t="0" r="5080" b="9525"/>
            <wp:docPr id="1" name="Picture 1" descr="http://torridonblog.sais.gov.uk/wp-content/uploads/2014/01/Bna-B-snow-1990-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rridonblog.sais.gov.uk/wp-content/uploads/2014/01/Bna-B-snow-1990-smal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7253" cy="4776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41F" w:rsidRDefault="00275FA6" w:rsidP="00B561C0">
      <w:proofErr w:type="spellStart"/>
      <w:r>
        <w:t>Bealach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ba</w:t>
      </w:r>
      <w:proofErr w:type="spellEnd"/>
    </w:p>
    <w:p w:rsidR="0022121C" w:rsidRDefault="0022121C" w:rsidP="00B561C0">
      <w:r>
        <w:rPr>
          <w:rFonts w:ascii="medium-content-sans-serif-font" w:hAnsi="medium-content-sans-serif-font" w:cs="Arial"/>
          <w:noProof/>
          <w:sz w:val="30"/>
          <w:szCs w:val="30"/>
          <w:lang w:eastAsia="en-GB"/>
        </w:rPr>
        <w:lastRenderedPageBreak/>
        <w:drawing>
          <wp:inline distT="0" distB="0" distL="0" distR="0">
            <wp:extent cx="8863330" cy="4985623"/>
            <wp:effectExtent l="0" t="0" r="0" b="5715"/>
            <wp:docPr id="4" name="Picture 4" descr="https://cdn-images-1.medium.com/max/2000/1*NygK8IMEdbsRiSWDcR7Mw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dn-images-1.medium.com/max/2000/1*NygK8IMEdbsRiSWDcR7Mwg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985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21C" w:rsidRDefault="0022121C" w:rsidP="0022121C"/>
    <w:p w:rsidR="00275FA6" w:rsidRDefault="0022121C" w:rsidP="0022121C">
      <w:r>
        <w:t>Crossroads</w:t>
      </w:r>
    </w:p>
    <w:p w:rsidR="0022121C" w:rsidRDefault="0022121C" w:rsidP="0022121C"/>
    <w:p w:rsidR="0022121C" w:rsidRDefault="0022121C" w:rsidP="0022121C"/>
    <w:p w:rsidR="0022121C" w:rsidRDefault="0022121C" w:rsidP="0022121C">
      <w:r>
        <w:rPr>
          <w:rFonts w:cs="Arial"/>
          <w:noProof/>
          <w:color w:val="141414"/>
          <w:lang w:eastAsia="en-GB"/>
        </w:rPr>
        <w:lastRenderedPageBreak/>
        <w:drawing>
          <wp:inline distT="0" distB="0" distL="0" distR="0">
            <wp:extent cx="8839200" cy="5753100"/>
            <wp:effectExtent l="0" t="0" r="0" b="0"/>
            <wp:docPr id="5" name="Picture 5" descr="https://i2-prod.manchestereveningnews.co.uk/incoming/article12784205.ece/ALTERNATES/s615/JS87185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2-prod.manchestereveningnews.co.uk/incoming/article12784205.ece/ALTERNATES/s615/JS8718518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E00" w:rsidRPr="0022121C" w:rsidRDefault="00CA33C8" w:rsidP="0022121C">
      <w:r>
        <w:rPr>
          <w:noProof/>
          <w:color w:val="281E1E"/>
          <w:lang w:eastAsia="en-GB"/>
        </w:rPr>
        <w:lastRenderedPageBreak/>
        <w:drawing>
          <wp:inline distT="0" distB="0" distL="0" distR="0">
            <wp:extent cx="8863330" cy="6235463"/>
            <wp:effectExtent l="0" t="0" r="0" b="0"/>
            <wp:docPr id="6" name="Picture 6" descr="The Forth Road Bridge is one of the worlds most significant suspension brid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he Forth Road Bridge is one of the worlds most significant suspension bridg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35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0E00" w:rsidRPr="0022121C" w:rsidSect="00327CFC">
      <w:footerReference w:type="default" r:id="rId11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E00" w:rsidRDefault="00DB0E00" w:rsidP="00DB0E00">
      <w:r>
        <w:separator/>
      </w:r>
    </w:p>
  </w:endnote>
  <w:endnote w:type="continuationSeparator" w:id="0">
    <w:p w:rsidR="00DB0E00" w:rsidRDefault="00DB0E00" w:rsidP="00DB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roxima Nova">
    <w:altName w:val="Times New Roman"/>
    <w:charset w:val="00"/>
    <w:family w:val="auto"/>
    <w:pitch w:val="default"/>
  </w:font>
  <w:font w:name="medium-content-sans-serif-fon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00" w:rsidRDefault="00DB0E00">
    <w:pPr>
      <w:pStyle w:val="Footer"/>
    </w:pPr>
  </w:p>
  <w:p w:rsidR="00DB0E00" w:rsidRDefault="00DB0E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E00" w:rsidRDefault="00DB0E00" w:rsidP="00DB0E00">
      <w:r>
        <w:separator/>
      </w:r>
    </w:p>
  </w:footnote>
  <w:footnote w:type="continuationSeparator" w:id="0">
    <w:p w:rsidR="00DB0E00" w:rsidRDefault="00DB0E00" w:rsidP="00DB0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2F10468"/>
    <w:multiLevelType w:val="multilevel"/>
    <w:tmpl w:val="93D60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15718"/>
    <w:multiLevelType w:val="multilevel"/>
    <w:tmpl w:val="08785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9B7B14"/>
    <w:multiLevelType w:val="multilevel"/>
    <w:tmpl w:val="23F27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285D54"/>
    <w:multiLevelType w:val="multilevel"/>
    <w:tmpl w:val="3920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3F072A"/>
    <w:multiLevelType w:val="multilevel"/>
    <w:tmpl w:val="2A46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A97C71"/>
    <w:multiLevelType w:val="multilevel"/>
    <w:tmpl w:val="B2D8A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63431C"/>
    <w:multiLevelType w:val="multilevel"/>
    <w:tmpl w:val="74C62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C021C"/>
    <w:multiLevelType w:val="multilevel"/>
    <w:tmpl w:val="39D6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BE1653"/>
    <w:multiLevelType w:val="multilevel"/>
    <w:tmpl w:val="23E0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8E2481"/>
    <w:multiLevelType w:val="multilevel"/>
    <w:tmpl w:val="4352E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E906D6"/>
    <w:multiLevelType w:val="multilevel"/>
    <w:tmpl w:val="E8BA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76753A"/>
    <w:multiLevelType w:val="multilevel"/>
    <w:tmpl w:val="1FD6A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91030D"/>
    <w:multiLevelType w:val="multilevel"/>
    <w:tmpl w:val="9368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7D6086"/>
    <w:multiLevelType w:val="multilevel"/>
    <w:tmpl w:val="751AE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E341C50"/>
    <w:multiLevelType w:val="multilevel"/>
    <w:tmpl w:val="A13AA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D676DD"/>
    <w:multiLevelType w:val="multilevel"/>
    <w:tmpl w:val="BFF49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460320"/>
    <w:multiLevelType w:val="multilevel"/>
    <w:tmpl w:val="4624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D23CFC"/>
    <w:multiLevelType w:val="multilevel"/>
    <w:tmpl w:val="92F2D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BD7C87"/>
    <w:multiLevelType w:val="multilevel"/>
    <w:tmpl w:val="4B0A2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DE639F"/>
    <w:multiLevelType w:val="multilevel"/>
    <w:tmpl w:val="1966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D962A3"/>
    <w:multiLevelType w:val="multilevel"/>
    <w:tmpl w:val="97066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0"/>
  </w:num>
  <w:num w:numId="3">
    <w:abstractNumId w:val="0"/>
  </w:num>
  <w:num w:numId="4">
    <w:abstractNumId w:val="0"/>
  </w:num>
  <w:num w:numId="5">
    <w:abstractNumId w:val="15"/>
  </w:num>
  <w:num w:numId="6">
    <w:abstractNumId w:val="0"/>
  </w:num>
  <w:num w:numId="7">
    <w:abstractNumId w:val="22"/>
  </w:num>
  <w:num w:numId="8">
    <w:abstractNumId w:val="3"/>
  </w:num>
  <w:num w:numId="9">
    <w:abstractNumId w:val="11"/>
  </w:num>
  <w:num w:numId="10">
    <w:abstractNumId w:val="18"/>
  </w:num>
  <w:num w:numId="11">
    <w:abstractNumId w:val="8"/>
  </w:num>
  <w:num w:numId="12">
    <w:abstractNumId w:val="4"/>
  </w:num>
  <w:num w:numId="13">
    <w:abstractNumId w:val="16"/>
  </w:num>
  <w:num w:numId="14">
    <w:abstractNumId w:val="7"/>
  </w:num>
  <w:num w:numId="15">
    <w:abstractNumId w:val="6"/>
  </w:num>
  <w:num w:numId="16">
    <w:abstractNumId w:val="19"/>
  </w:num>
  <w:num w:numId="17">
    <w:abstractNumId w:val="5"/>
  </w:num>
  <w:num w:numId="18">
    <w:abstractNumId w:val="17"/>
  </w:num>
  <w:num w:numId="19">
    <w:abstractNumId w:val="13"/>
  </w:num>
  <w:num w:numId="20">
    <w:abstractNumId w:val="14"/>
  </w:num>
  <w:num w:numId="21">
    <w:abstractNumId w:val="10"/>
  </w:num>
  <w:num w:numId="22">
    <w:abstractNumId w:val="1"/>
  </w:num>
  <w:num w:numId="23">
    <w:abstractNumId w:val="21"/>
  </w:num>
  <w:num w:numId="24">
    <w:abstractNumId w:val="12"/>
  </w:num>
  <w:num w:numId="25">
    <w:abstractNumId w:val="9"/>
  </w:num>
  <w:num w:numId="26">
    <w:abstractNumId w:val="2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8EE"/>
    <w:rsid w:val="00027C27"/>
    <w:rsid w:val="000C0CF4"/>
    <w:rsid w:val="0022121C"/>
    <w:rsid w:val="00275FA6"/>
    <w:rsid w:val="00281579"/>
    <w:rsid w:val="00306C61"/>
    <w:rsid w:val="00327CFC"/>
    <w:rsid w:val="0037582B"/>
    <w:rsid w:val="005348EE"/>
    <w:rsid w:val="00692E36"/>
    <w:rsid w:val="00857548"/>
    <w:rsid w:val="009B7615"/>
    <w:rsid w:val="00A1641F"/>
    <w:rsid w:val="00AC699F"/>
    <w:rsid w:val="00B51BDC"/>
    <w:rsid w:val="00B561C0"/>
    <w:rsid w:val="00B773CE"/>
    <w:rsid w:val="00C91823"/>
    <w:rsid w:val="00CA33C8"/>
    <w:rsid w:val="00D008AB"/>
    <w:rsid w:val="00D253CB"/>
    <w:rsid w:val="00DB0E00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7B528"/>
  <w15:chartTrackingRefBased/>
  <w15:docId w15:val="{15489BD2-7E30-4A89-9B6F-38776706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uiPriority w:val="9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uiPriority w:val="9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uiPriority w:val="9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paragraph" w:styleId="Heading4">
    <w:name w:val="heading 4"/>
    <w:basedOn w:val="Normal"/>
    <w:link w:val="Heading4Char"/>
    <w:uiPriority w:val="9"/>
    <w:qFormat/>
    <w:rsid w:val="00A1641F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164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utline1 Char"/>
    <w:basedOn w:val="DefaultParagraphFont"/>
    <w:link w:val="Heading1"/>
    <w:uiPriority w:val="9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uiPriority w:val="9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uiPriority w:val="9"/>
    <w:rsid w:val="00C91823"/>
    <w:rPr>
      <w:rFonts w:ascii="Arial" w:hAnsi="Arial" w:cs="Times New Roman"/>
      <w:kern w:val="24"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1641F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A1641F"/>
    <w:rPr>
      <w:rFonts w:asciiTheme="majorHAnsi" w:eastAsiaTheme="majorEastAsia" w:hAnsiTheme="majorHAnsi" w:cstheme="majorBidi"/>
      <w:color w:val="2E74B5" w:themeColor="accent1" w:themeShade="BF"/>
      <w:sz w:val="24"/>
      <w:szCs w:val="20"/>
    </w:rPr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character" w:styleId="Hyperlink">
    <w:name w:val="Hyperlink"/>
    <w:basedOn w:val="DefaultParagraphFont"/>
    <w:uiPriority w:val="99"/>
    <w:semiHidden/>
    <w:unhideWhenUsed/>
    <w:rsid w:val="00A1641F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1641F"/>
    <w:pPr>
      <w:pBdr>
        <w:bottom w:val="single" w:sz="6" w:space="1" w:color="auto"/>
      </w:pBdr>
      <w:jc w:val="center"/>
    </w:pPr>
    <w:rPr>
      <w:rFonts w:cs="Arial"/>
      <w:vanish/>
      <w:sz w:val="16"/>
      <w:szCs w:val="16"/>
      <w:lang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1641F"/>
    <w:rPr>
      <w:rFonts w:ascii="Arial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1641F"/>
    <w:pPr>
      <w:pBdr>
        <w:top w:val="single" w:sz="6" w:space="1" w:color="auto"/>
      </w:pBdr>
      <w:jc w:val="center"/>
    </w:pPr>
    <w:rPr>
      <w:rFonts w:cs="Arial"/>
      <w:vanish/>
      <w:sz w:val="16"/>
      <w:szCs w:val="16"/>
      <w:lang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1641F"/>
    <w:rPr>
      <w:rFonts w:ascii="Arial" w:hAnsi="Arial" w:cs="Arial"/>
      <w:vanish/>
      <w:sz w:val="16"/>
      <w:szCs w:val="16"/>
      <w:lang w:eastAsia="en-GB"/>
    </w:rPr>
  </w:style>
  <w:style w:type="character" w:customStyle="1" w:styleId="hide-text">
    <w:name w:val="hide-text"/>
    <w:basedOn w:val="DefaultParagraphFont"/>
    <w:rsid w:val="00A1641F"/>
  </w:style>
  <w:style w:type="character" w:customStyle="1" w:styleId="relationship">
    <w:name w:val="relationship"/>
    <w:basedOn w:val="DefaultParagraphFont"/>
    <w:rsid w:val="00A1641F"/>
  </w:style>
  <w:style w:type="character" w:customStyle="1" w:styleId="fave-count">
    <w:name w:val="fave-count"/>
    <w:basedOn w:val="DefaultParagraphFont"/>
    <w:rsid w:val="00A1641F"/>
  </w:style>
  <w:style w:type="character" w:customStyle="1" w:styleId="toggle-icon">
    <w:name w:val="toggle-icon"/>
    <w:basedOn w:val="DefaultParagraphFont"/>
    <w:rsid w:val="00A1641F"/>
  </w:style>
  <w:style w:type="character" w:customStyle="1" w:styleId="play-slideshow">
    <w:name w:val="play-slideshow"/>
    <w:basedOn w:val="DefaultParagraphFont"/>
    <w:rsid w:val="00A1641F"/>
  </w:style>
  <w:style w:type="character" w:customStyle="1" w:styleId="view-count-label">
    <w:name w:val="view-count-label"/>
    <w:basedOn w:val="DefaultParagraphFont"/>
    <w:rsid w:val="00A1641F"/>
  </w:style>
  <w:style w:type="character" w:customStyle="1" w:styleId="stats-label">
    <w:name w:val="stats-label"/>
    <w:basedOn w:val="DefaultParagraphFont"/>
    <w:rsid w:val="00A1641F"/>
  </w:style>
  <w:style w:type="character" w:customStyle="1" w:styleId="fave-count-label">
    <w:name w:val="fave-count-label"/>
    <w:basedOn w:val="DefaultParagraphFont"/>
    <w:rsid w:val="00A1641F"/>
  </w:style>
  <w:style w:type="character" w:customStyle="1" w:styleId="comment-count-label">
    <w:name w:val="comment-count-label"/>
    <w:basedOn w:val="DefaultParagraphFont"/>
    <w:rsid w:val="00A1641F"/>
  </w:style>
  <w:style w:type="character" w:customStyle="1" w:styleId="date-taken-label">
    <w:name w:val="date-taken-label"/>
    <w:basedOn w:val="DefaultParagraphFont"/>
    <w:rsid w:val="00A1641F"/>
  </w:style>
  <w:style w:type="character" w:customStyle="1" w:styleId="exif-name">
    <w:name w:val="exif-name"/>
    <w:basedOn w:val="DefaultParagraphFont"/>
    <w:rsid w:val="00A1641F"/>
  </w:style>
  <w:style w:type="character" w:customStyle="1" w:styleId="exif-value">
    <w:name w:val="exif-value"/>
    <w:basedOn w:val="DefaultParagraphFont"/>
    <w:rsid w:val="00A1641F"/>
  </w:style>
  <w:style w:type="character" w:customStyle="1" w:styleId="Title1">
    <w:name w:val="Title1"/>
    <w:basedOn w:val="DefaultParagraphFont"/>
    <w:rsid w:val="00A1641F"/>
  </w:style>
  <w:style w:type="character" w:customStyle="1" w:styleId="counts">
    <w:name w:val="counts"/>
    <w:basedOn w:val="DefaultParagraphFont"/>
    <w:rsid w:val="00A1641F"/>
  </w:style>
  <w:style w:type="character" w:customStyle="1" w:styleId="privacy-label">
    <w:name w:val="privacy-label"/>
    <w:basedOn w:val="DefaultParagraphFont"/>
    <w:rsid w:val="00A1641F"/>
  </w:style>
  <w:style w:type="character" w:customStyle="1" w:styleId="privacy-value">
    <w:name w:val="privacy-value"/>
    <w:basedOn w:val="DefaultParagraphFont"/>
    <w:rsid w:val="00A1641F"/>
  </w:style>
  <w:style w:type="character" w:customStyle="1" w:styleId="safety-label">
    <w:name w:val="safety-label"/>
    <w:basedOn w:val="DefaultParagraphFont"/>
    <w:rsid w:val="00A1641F"/>
  </w:style>
  <w:style w:type="character" w:customStyle="1" w:styleId="safety-value">
    <w:name w:val="safety-value"/>
    <w:basedOn w:val="DefaultParagraphFont"/>
    <w:rsid w:val="00A1641F"/>
  </w:style>
  <w:style w:type="character" w:customStyle="1" w:styleId="search-key">
    <w:name w:val="search-key"/>
    <w:basedOn w:val="DefaultParagraphFont"/>
    <w:rsid w:val="00A1641F"/>
  </w:style>
  <w:style w:type="character" w:customStyle="1" w:styleId="search-key-label">
    <w:name w:val="search-key-label"/>
    <w:basedOn w:val="DefaultParagraphFont"/>
    <w:rsid w:val="00A1641F"/>
  </w:style>
  <w:style w:type="character" w:customStyle="1" w:styleId="photo-navigation-key-label">
    <w:name w:val="photo-navigation-key-label"/>
    <w:basedOn w:val="DefaultParagraphFont"/>
    <w:rsid w:val="00A1641F"/>
  </w:style>
  <w:style w:type="character" w:customStyle="1" w:styleId="thumbnail-navigation-key-left">
    <w:name w:val="thumbnail-navigation-key-left"/>
    <w:basedOn w:val="DefaultParagraphFont"/>
    <w:rsid w:val="00A1641F"/>
  </w:style>
  <w:style w:type="character" w:customStyle="1" w:styleId="thumbnail-navigation-key-right">
    <w:name w:val="thumbnail-navigation-key-right"/>
    <w:basedOn w:val="DefaultParagraphFont"/>
    <w:rsid w:val="00A1641F"/>
  </w:style>
  <w:style w:type="character" w:customStyle="1" w:styleId="thumbnail-navigation-key-label">
    <w:name w:val="thumbnail-navigation-key-label"/>
    <w:basedOn w:val="DefaultParagraphFont"/>
    <w:rsid w:val="00A1641F"/>
  </w:style>
  <w:style w:type="character" w:customStyle="1" w:styleId="back-to-context-key">
    <w:name w:val="back-to-context-key"/>
    <w:basedOn w:val="DefaultParagraphFont"/>
    <w:rsid w:val="00A1641F"/>
  </w:style>
  <w:style w:type="character" w:customStyle="1" w:styleId="back-to-context-key-label">
    <w:name w:val="back-to-context-key-label"/>
    <w:basedOn w:val="DefaultParagraphFont"/>
    <w:rsid w:val="00A1641F"/>
  </w:style>
  <w:style w:type="paragraph" w:customStyle="1" w:styleId="truncate">
    <w:name w:val="truncate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ignin">
    <w:name w:val="signin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1641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loader-bar">
    <w:name w:val="loader-bar"/>
    <w:basedOn w:val="Normal"/>
    <w:rsid w:val="00A1641F"/>
    <w:pPr>
      <w:shd w:val="clear" w:color="auto" w:fill="128FDC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deferred-view">
    <w:name w:val="deferred-view"/>
    <w:basedOn w:val="Normal"/>
    <w:rsid w:val="00A1641F"/>
    <w:pPr>
      <w:spacing w:before="100" w:beforeAutospacing="1" w:after="100" w:afterAutospacing="1"/>
    </w:pPr>
    <w:rPr>
      <w:rFonts w:ascii="Times New Roman" w:hAnsi="Times New Roman"/>
      <w:vanish/>
      <w:szCs w:val="24"/>
      <w:lang w:eastAsia="en-GB"/>
    </w:rPr>
  </w:style>
  <w:style w:type="paragraph" w:customStyle="1" w:styleId="global-nav-view">
    <w:name w:val="global-nav-view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autosuggest-field-view">
    <w:name w:val="search-autosuggest-field-view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notifications-menu-view">
    <w:name w:val="notifications-menu-view"/>
    <w:basedOn w:val="Normal"/>
    <w:rsid w:val="00A1641F"/>
    <w:pPr>
      <w:spacing w:before="100" w:beforeAutospacing="1" w:after="100" w:afterAutospacing="1" w:line="0" w:lineRule="auto"/>
    </w:pPr>
    <w:rPr>
      <w:rFonts w:ascii="Times New Roman" w:hAnsi="Times New Roman"/>
      <w:szCs w:val="24"/>
      <w:lang w:eastAsia="en-GB"/>
    </w:rPr>
  </w:style>
  <w:style w:type="paragraph" w:customStyle="1" w:styleId="avatar">
    <w:name w:val="avatar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official-badge-inline">
    <w:name w:val="official-badge-inline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pro-badge-inline">
    <w:name w:val="pro-badge-inline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condary">
    <w:name w:val="secondary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tertiary">
    <w:name w:val="tertiary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label-new">
    <w:name w:val="label-new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label-alpha">
    <w:name w:val="label-alpha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label-beta">
    <w:name w:val="label-beta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label-sticky">
    <w:name w:val="label-sticky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shim">
    <w:name w:val="global-nav-shim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ent">
    <w:name w:val="global-nav-content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ainer">
    <w:name w:val="global-nav-container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ain-logo">
    <w:name w:val="main-logo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mug-mug-news">
    <w:name w:val="smug-mug-news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nav-menu">
    <w:name w:val="nav-menu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nav-menuli">
    <w:name w:val="nav-menu&gt;li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nav-menulia">
    <w:name w:val="nav-menu&gt;li&gt;a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n-tools">
    <w:name w:val="gn-tools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n-toolsli">
    <w:name w:val="gn-tools&gt;li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-toggle">
    <w:name w:val="mobile-nav-toggle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">
    <w:name w:val="mobile-nav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mi-transparent-theme">
    <w:name w:val="semi-transparent-theme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form">
    <w:name w:val="search-form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icon">
    <w:name w:val="search-icon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icon-button">
    <w:name w:val="search-icon-button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pillbox">
    <w:name w:val="search-pillbox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pill-divider">
    <w:name w:val="search-pill-divider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pill-remover">
    <w:name w:val="search-pill-remover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autosuggest-items-list-view">
    <w:name w:val="search-autosuggest-items-list-view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height-controller">
    <w:name w:val="height-controller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fluid-centered">
    <w:name w:val="fluid-centered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n-submenu">
    <w:name w:val="gn-submenu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n-search-box">
    <w:name w:val="gn-search-box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search-button">
    <w:name w:val="mobile-search-button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search-close-button">
    <w:name w:val="mobile-search-close-button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upload-icon">
    <w:name w:val="upload-icon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-column">
    <w:name w:val="mobile-nav-column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n-title">
    <w:name w:val="gn-title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entry-type">
    <w:name w:val="entry-type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photo-well-media-scrappy-view">
    <w:name w:val="photo-well-media-scrappy-view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low-res-photo">
    <w:name w:val="low-res-photo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divider">
    <w:name w:val="divider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-menu-item">
    <w:name w:val="mobile-nav-menu-item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pill">
    <w:name w:val="search-pill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icon">
    <w:name w:val="icon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centered-content">
    <w:name w:val="centered-content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fluid-centered1">
    <w:name w:val="fluid-centered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centered-content1">
    <w:name w:val="centered-content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fluid-centered2">
    <w:name w:val="fluid-centered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fluid-centered3">
    <w:name w:val="fluid-centered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avatar1">
    <w:name w:val="avatar1"/>
    <w:basedOn w:val="Normal"/>
    <w:rsid w:val="00A1641F"/>
    <w:pPr>
      <w:shd w:val="clear" w:color="auto" w:fill="DDDDDD"/>
      <w:spacing w:before="150" w:after="150"/>
      <w:ind w:right="450"/>
      <w:textAlignment w:val="bottom"/>
    </w:pPr>
    <w:rPr>
      <w:rFonts w:ascii="Times New Roman" w:hAnsi="Times New Roman"/>
      <w:szCs w:val="24"/>
      <w:lang w:eastAsia="en-GB"/>
    </w:rPr>
  </w:style>
  <w:style w:type="paragraph" w:customStyle="1" w:styleId="official-badge-inline1">
    <w:name w:val="official-badge-inline1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pro-badge-inline1">
    <w:name w:val="pro-badge-inline1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official-badge-inline2">
    <w:name w:val="official-badge-inline2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pro-badge-inline2">
    <w:name w:val="pro-badge-inline2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secondary1">
    <w:name w:val="secondary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 w:val="21"/>
      <w:szCs w:val="21"/>
      <w:lang w:eastAsia="en-GB"/>
    </w:rPr>
  </w:style>
  <w:style w:type="paragraph" w:customStyle="1" w:styleId="tertiary1">
    <w:name w:val="tertiary1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898989"/>
      <w:sz w:val="21"/>
      <w:szCs w:val="21"/>
      <w:lang w:eastAsia="en-GB"/>
    </w:rPr>
  </w:style>
  <w:style w:type="paragraph" w:customStyle="1" w:styleId="label-new1">
    <w:name w:val="label-new1"/>
    <w:basedOn w:val="Normal"/>
    <w:rsid w:val="00A1641F"/>
    <w:pPr>
      <w:shd w:val="clear" w:color="auto" w:fill="128FDC"/>
      <w:spacing w:before="100" w:beforeAutospacing="1" w:after="100" w:afterAutospacing="1" w:line="240" w:lineRule="atLeast"/>
    </w:pPr>
    <w:rPr>
      <w:rFonts w:ascii="Times New Roman" w:hAnsi="Times New Roman"/>
      <w:b/>
      <w:bCs/>
      <w:caps/>
      <w:color w:val="FFFFFF"/>
      <w:sz w:val="20"/>
      <w:lang w:eastAsia="en-GB"/>
    </w:rPr>
  </w:style>
  <w:style w:type="paragraph" w:customStyle="1" w:styleId="label-alpha1">
    <w:name w:val="label-alpha1"/>
    <w:basedOn w:val="Normal"/>
    <w:rsid w:val="00A1641F"/>
    <w:pPr>
      <w:shd w:val="clear" w:color="auto" w:fill="FF9F00"/>
      <w:spacing w:before="100" w:beforeAutospacing="1" w:after="100" w:afterAutospacing="1" w:line="240" w:lineRule="atLeast"/>
    </w:pPr>
    <w:rPr>
      <w:rFonts w:ascii="Times New Roman" w:hAnsi="Times New Roman"/>
      <w:b/>
      <w:bCs/>
      <w:caps/>
      <w:color w:val="FFFFFF"/>
      <w:sz w:val="20"/>
      <w:lang w:eastAsia="en-GB"/>
    </w:rPr>
  </w:style>
  <w:style w:type="paragraph" w:customStyle="1" w:styleId="label-beta1">
    <w:name w:val="label-beta1"/>
    <w:basedOn w:val="Normal"/>
    <w:rsid w:val="00A1641F"/>
    <w:pPr>
      <w:shd w:val="clear" w:color="auto" w:fill="FF9F00"/>
      <w:spacing w:before="100" w:beforeAutospacing="1" w:after="100" w:afterAutospacing="1" w:line="240" w:lineRule="atLeast"/>
    </w:pPr>
    <w:rPr>
      <w:rFonts w:ascii="Times New Roman" w:hAnsi="Times New Roman"/>
      <w:b/>
      <w:bCs/>
      <w:caps/>
      <w:color w:val="FFFFFF"/>
      <w:sz w:val="20"/>
      <w:lang w:eastAsia="en-GB"/>
    </w:rPr>
  </w:style>
  <w:style w:type="paragraph" w:customStyle="1" w:styleId="label-sticky1">
    <w:name w:val="label-sticky1"/>
    <w:basedOn w:val="Normal"/>
    <w:rsid w:val="00A1641F"/>
    <w:pPr>
      <w:pBdr>
        <w:top w:val="single" w:sz="6" w:space="3" w:color="CB8100"/>
        <w:left w:val="single" w:sz="6" w:space="5" w:color="CB8100"/>
        <w:bottom w:val="single" w:sz="6" w:space="2" w:color="CB8100"/>
        <w:right w:val="single" w:sz="6" w:space="5" w:color="CB8100"/>
      </w:pBdr>
      <w:shd w:val="clear" w:color="auto" w:fill="FFFE70"/>
      <w:spacing w:before="100" w:beforeAutospacing="1" w:after="100" w:afterAutospacing="1"/>
    </w:pPr>
    <w:rPr>
      <w:rFonts w:ascii="Times New Roman" w:hAnsi="Times New Roman"/>
      <w:caps/>
      <w:color w:val="CB8100"/>
      <w:sz w:val="21"/>
      <w:szCs w:val="21"/>
      <w:lang w:eastAsia="en-GB"/>
    </w:rPr>
  </w:style>
  <w:style w:type="paragraph" w:customStyle="1" w:styleId="global-nav-shim1">
    <w:name w:val="global-nav-shim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ent1">
    <w:name w:val="global-nav-content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ainer1">
    <w:name w:val="global-nav-container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ain-logo1">
    <w:name w:val="main-logo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mug-mug-news1">
    <w:name w:val="smug-mug-news1"/>
    <w:basedOn w:val="Normal"/>
    <w:rsid w:val="00A1641F"/>
    <w:pPr>
      <w:spacing w:before="100" w:beforeAutospacing="1" w:after="100" w:afterAutospacing="1"/>
      <w:ind w:left="300"/>
    </w:pPr>
    <w:rPr>
      <w:rFonts w:ascii="Times New Roman" w:hAnsi="Times New Roman"/>
      <w:szCs w:val="24"/>
      <w:lang w:eastAsia="en-GB"/>
    </w:rPr>
  </w:style>
  <w:style w:type="paragraph" w:customStyle="1" w:styleId="nav-menu1">
    <w:name w:val="nav-menu1"/>
    <w:basedOn w:val="Normal"/>
    <w:rsid w:val="00A1641F"/>
    <w:rPr>
      <w:rFonts w:ascii="Times New Roman" w:hAnsi="Times New Roman"/>
      <w:szCs w:val="24"/>
      <w:lang w:eastAsia="en-GB"/>
    </w:rPr>
  </w:style>
  <w:style w:type="paragraph" w:customStyle="1" w:styleId="nav-menuli1">
    <w:name w:val="nav-menu&gt;li1"/>
    <w:basedOn w:val="Normal"/>
    <w:rsid w:val="00A1641F"/>
    <w:pPr>
      <w:spacing w:before="100" w:beforeAutospacing="1" w:after="100" w:afterAutospacing="1"/>
      <w:ind w:left="225"/>
    </w:pPr>
    <w:rPr>
      <w:rFonts w:ascii="Times New Roman" w:hAnsi="Times New Roman"/>
      <w:szCs w:val="24"/>
      <w:lang w:eastAsia="en-GB"/>
    </w:rPr>
  </w:style>
  <w:style w:type="paragraph" w:customStyle="1" w:styleId="nav-menulia1">
    <w:name w:val="nav-menu&gt;li&gt;a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n-submenu1">
    <w:name w:val="gn-submenu1"/>
    <w:basedOn w:val="Normal"/>
    <w:rsid w:val="00A1641F"/>
    <w:pPr>
      <w:pBdr>
        <w:top w:val="single" w:sz="6" w:space="5" w:color="AAAAAA"/>
        <w:left w:val="single" w:sz="6" w:space="0" w:color="AAAAAA"/>
        <w:bottom w:val="single" w:sz="6" w:space="5" w:color="AAAAAA"/>
        <w:right w:val="single" w:sz="6" w:space="0" w:color="AAAAAA"/>
      </w:pBdr>
      <w:shd w:val="clear" w:color="auto" w:fill="FFFFFF"/>
      <w:spacing w:line="390" w:lineRule="atLeast"/>
    </w:pPr>
    <w:rPr>
      <w:rFonts w:ascii="Times New Roman" w:hAnsi="Times New Roman"/>
      <w:vanish/>
      <w:sz w:val="23"/>
      <w:szCs w:val="23"/>
      <w:lang w:eastAsia="en-GB"/>
    </w:rPr>
  </w:style>
  <w:style w:type="paragraph" w:customStyle="1" w:styleId="divider1">
    <w:name w:val="divider1"/>
    <w:basedOn w:val="Normal"/>
    <w:rsid w:val="00A1641F"/>
    <w:pPr>
      <w:pBdr>
        <w:bottom w:val="single" w:sz="6" w:space="0" w:color="E3E3E3"/>
      </w:pBdr>
      <w:spacing w:before="75" w:after="75"/>
    </w:pPr>
    <w:rPr>
      <w:rFonts w:ascii="Times New Roman" w:hAnsi="Times New Roman"/>
      <w:szCs w:val="24"/>
      <w:lang w:eastAsia="en-GB"/>
    </w:rPr>
  </w:style>
  <w:style w:type="paragraph" w:customStyle="1" w:styleId="label-beta2">
    <w:name w:val="label-beta2"/>
    <w:basedOn w:val="Normal"/>
    <w:rsid w:val="00A1641F"/>
    <w:pPr>
      <w:spacing w:before="100" w:beforeAutospacing="1" w:after="100" w:afterAutospacing="1"/>
      <w:ind w:left="60"/>
    </w:pPr>
    <w:rPr>
      <w:rFonts w:ascii="Times New Roman" w:hAnsi="Times New Roman"/>
      <w:szCs w:val="24"/>
      <w:lang w:eastAsia="en-GB"/>
    </w:rPr>
  </w:style>
  <w:style w:type="paragraph" w:customStyle="1" w:styleId="gn-tools1">
    <w:name w:val="gn-tools1"/>
    <w:basedOn w:val="Normal"/>
    <w:rsid w:val="00A1641F"/>
    <w:rPr>
      <w:rFonts w:ascii="Times New Roman" w:hAnsi="Times New Roman"/>
      <w:szCs w:val="24"/>
      <w:lang w:eastAsia="en-GB"/>
    </w:rPr>
  </w:style>
  <w:style w:type="paragraph" w:customStyle="1" w:styleId="gn-toolsli1">
    <w:name w:val="gn-tools&gt;li1"/>
    <w:basedOn w:val="Normal"/>
    <w:rsid w:val="00A1641F"/>
    <w:pPr>
      <w:spacing w:before="100" w:beforeAutospacing="1" w:after="100" w:afterAutospacing="1"/>
      <w:ind w:left="345"/>
    </w:pPr>
    <w:rPr>
      <w:rFonts w:ascii="Times New Roman" w:hAnsi="Times New Roman"/>
      <w:szCs w:val="24"/>
      <w:lang w:eastAsia="en-GB"/>
    </w:rPr>
  </w:style>
  <w:style w:type="paragraph" w:customStyle="1" w:styleId="gn-search-box1">
    <w:name w:val="gn-search-box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search-button1">
    <w:name w:val="mobile-search-button1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mobile-search-close-button1">
    <w:name w:val="mobile-search-close-button1"/>
    <w:basedOn w:val="Normal"/>
    <w:rsid w:val="00A1641F"/>
    <w:pPr>
      <w:spacing w:before="100" w:beforeAutospacing="1" w:after="100" w:afterAutospacing="1"/>
    </w:pPr>
    <w:rPr>
      <w:rFonts w:ascii="Times New Roman" w:hAnsi="Times New Roman"/>
      <w:vanish/>
      <w:color w:val="FFFFFF"/>
      <w:szCs w:val="24"/>
      <w:lang w:eastAsia="en-GB"/>
    </w:rPr>
  </w:style>
  <w:style w:type="paragraph" w:customStyle="1" w:styleId="upload-icon1">
    <w:name w:val="upload-icon1"/>
    <w:basedOn w:val="Normal"/>
    <w:rsid w:val="00A1641F"/>
    <w:pPr>
      <w:spacing w:before="100" w:beforeAutospacing="1" w:after="100" w:afterAutospacing="1"/>
      <w:ind w:firstLine="12240"/>
    </w:pPr>
    <w:rPr>
      <w:rFonts w:ascii="Times New Roman" w:hAnsi="Times New Roman"/>
      <w:szCs w:val="24"/>
      <w:lang w:eastAsia="en-GB"/>
    </w:rPr>
  </w:style>
  <w:style w:type="paragraph" w:customStyle="1" w:styleId="avatar2">
    <w:name w:val="avatar2"/>
    <w:basedOn w:val="Normal"/>
    <w:rsid w:val="00A1641F"/>
    <w:rPr>
      <w:rFonts w:ascii="Times New Roman" w:hAnsi="Times New Roman"/>
      <w:szCs w:val="24"/>
      <w:lang w:eastAsia="en-GB"/>
    </w:rPr>
  </w:style>
  <w:style w:type="paragraph" w:customStyle="1" w:styleId="mobile-nav-toggle1">
    <w:name w:val="mobile-nav-toggle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1">
    <w:name w:val="mobile-nav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-column1">
    <w:name w:val="mobile-nav-column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-menu-item1">
    <w:name w:val="mobile-nav-menu-item1"/>
    <w:basedOn w:val="Normal"/>
    <w:rsid w:val="00A1641F"/>
    <w:pPr>
      <w:spacing w:before="60" w:after="60" w:line="270" w:lineRule="atLeast"/>
    </w:pPr>
    <w:rPr>
      <w:rFonts w:ascii="Times New Roman" w:hAnsi="Times New Roman"/>
      <w:color w:val="FFFFFF"/>
      <w:szCs w:val="24"/>
      <w:lang w:eastAsia="en-GB"/>
    </w:rPr>
  </w:style>
  <w:style w:type="paragraph" w:customStyle="1" w:styleId="label-beta3">
    <w:name w:val="label-beta3"/>
    <w:basedOn w:val="Normal"/>
    <w:rsid w:val="00A1641F"/>
    <w:pPr>
      <w:spacing w:before="100" w:beforeAutospacing="1" w:after="100" w:afterAutospacing="1"/>
      <w:ind w:left="60"/>
    </w:pPr>
    <w:rPr>
      <w:rFonts w:ascii="Times New Roman" w:hAnsi="Times New Roman"/>
      <w:szCs w:val="24"/>
      <w:lang w:eastAsia="en-GB"/>
    </w:rPr>
  </w:style>
  <w:style w:type="paragraph" w:customStyle="1" w:styleId="main-logo2">
    <w:name w:val="main-logo2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gn-title1">
    <w:name w:val="gn-title1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semi-transparent-theme1">
    <w:name w:val="semi-transparent-theme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ainer2">
    <w:name w:val="global-nav-container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ent2">
    <w:name w:val="global-nav-content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shim2">
    <w:name w:val="global-nav-shim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ain-logo3">
    <w:name w:val="main-logo3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gn-title2">
    <w:name w:val="gn-title2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search-form1">
    <w:name w:val="search-form1"/>
    <w:basedOn w:val="Normal"/>
    <w:rsid w:val="00A1641F"/>
    <w:pPr>
      <w:ind w:right="135"/>
    </w:pPr>
    <w:rPr>
      <w:rFonts w:ascii="Times New Roman" w:hAnsi="Times New Roman"/>
      <w:szCs w:val="24"/>
      <w:lang w:eastAsia="en-GB"/>
    </w:rPr>
  </w:style>
  <w:style w:type="paragraph" w:customStyle="1" w:styleId="search-icon-button1">
    <w:name w:val="search-icon-button1"/>
    <w:basedOn w:val="Normal"/>
    <w:rsid w:val="00A1641F"/>
    <w:pPr>
      <w:spacing w:before="120" w:after="105"/>
      <w:ind w:left="165" w:hanging="22384"/>
    </w:pPr>
    <w:rPr>
      <w:rFonts w:ascii="Times New Roman" w:hAnsi="Times New Roman"/>
      <w:szCs w:val="24"/>
      <w:lang w:eastAsia="en-GB"/>
    </w:rPr>
  </w:style>
  <w:style w:type="paragraph" w:customStyle="1" w:styleId="search-icon1">
    <w:name w:val="search-icon1"/>
    <w:basedOn w:val="Normal"/>
    <w:rsid w:val="00A1641F"/>
    <w:pPr>
      <w:spacing w:before="75" w:after="105"/>
      <w:ind w:left="75" w:hanging="22384"/>
    </w:pPr>
    <w:rPr>
      <w:rFonts w:ascii="Times New Roman" w:hAnsi="Times New Roman"/>
      <w:vanish/>
      <w:szCs w:val="24"/>
      <w:lang w:eastAsia="en-GB"/>
    </w:rPr>
  </w:style>
  <w:style w:type="paragraph" w:customStyle="1" w:styleId="search-icon-button2">
    <w:name w:val="search-icon-button2"/>
    <w:basedOn w:val="Normal"/>
    <w:rsid w:val="00A1641F"/>
    <w:pPr>
      <w:spacing w:before="100" w:beforeAutospacing="1" w:after="100" w:afterAutospacing="1"/>
      <w:ind w:hanging="22384"/>
    </w:pPr>
    <w:rPr>
      <w:rFonts w:ascii="Times New Roman" w:hAnsi="Times New Roman"/>
      <w:szCs w:val="24"/>
      <w:lang w:eastAsia="en-GB"/>
    </w:rPr>
  </w:style>
  <w:style w:type="paragraph" w:customStyle="1" w:styleId="search-pillbox1">
    <w:name w:val="search-pillbox1"/>
    <w:basedOn w:val="Normal"/>
    <w:rsid w:val="00A1641F"/>
    <w:pPr>
      <w:spacing w:line="495" w:lineRule="atLeast"/>
      <w:ind w:left="75"/>
    </w:pPr>
    <w:rPr>
      <w:rFonts w:ascii="Times New Roman" w:hAnsi="Times New Roman"/>
      <w:szCs w:val="24"/>
      <w:lang w:eastAsia="en-GB"/>
    </w:rPr>
  </w:style>
  <w:style w:type="paragraph" w:customStyle="1" w:styleId="search-pill1">
    <w:name w:val="search-pill1"/>
    <w:basedOn w:val="Normal"/>
    <w:rsid w:val="00A1641F"/>
    <w:pPr>
      <w:spacing w:before="100" w:beforeAutospacing="1" w:after="100" w:afterAutospacing="1" w:line="405" w:lineRule="atLeast"/>
      <w:ind w:right="45"/>
    </w:pPr>
    <w:rPr>
      <w:rFonts w:ascii="Times New Roman" w:hAnsi="Times New Roman"/>
      <w:sz w:val="21"/>
      <w:szCs w:val="21"/>
      <w:lang w:eastAsia="en-GB"/>
    </w:rPr>
  </w:style>
  <w:style w:type="paragraph" w:customStyle="1" w:styleId="search-pill2">
    <w:name w:val="search-pill2"/>
    <w:basedOn w:val="Normal"/>
    <w:rsid w:val="00A1641F"/>
    <w:pPr>
      <w:spacing w:before="100" w:beforeAutospacing="1" w:after="100" w:afterAutospacing="1" w:line="405" w:lineRule="atLeast"/>
      <w:ind w:right="45"/>
    </w:pPr>
    <w:rPr>
      <w:rFonts w:ascii="Times New Roman" w:hAnsi="Times New Roman"/>
      <w:sz w:val="21"/>
      <w:szCs w:val="21"/>
      <w:lang w:eastAsia="en-GB"/>
    </w:rPr>
  </w:style>
  <w:style w:type="paragraph" w:customStyle="1" w:styleId="search-pill-divider1">
    <w:name w:val="search-pill-divider1"/>
    <w:basedOn w:val="Normal"/>
    <w:rsid w:val="00A1641F"/>
    <w:pPr>
      <w:pBdr>
        <w:top w:val="single" w:sz="6" w:space="0" w:color="128FDC"/>
        <w:bottom w:val="single" w:sz="6" w:space="0" w:color="128FDC"/>
      </w:pBdr>
      <w:shd w:val="clear" w:color="auto" w:fill="FFFFFF"/>
      <w:ind w:left="75" w:right="75"/>
    </w:pPr>
    <w:rPr>
      <w:rFonts w:ascii="Times New Roman" w:hAnsi="Times New Roman"/>
      <w:szCs w:val="24"/>
      <w:lang w:eastAsia="en-GB"/>
    </w:rPr>
  </w:style>
  <w:style w:type="paragraph" w:customStyle="1" w:styleId="search-pill-remover1">
    <w:name w:val="search-pill-remover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autosuggest-items-list-view1">
    <w:name w:val="search-autosuggest-items-list-view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form2">
    <w:name w:val="search-form2"/>
    <w:basedOn w:val="Normal"/>
    <w:rsid w:val="00A1641F"/>
    <w:pPr>
      <w:shd w:val="clear" w:color="auto" w:fill="FFFFFF"/>
      <w:ind w:right="135"/>
    </w:pPr>
    <w:rPr>
      <w:rFonts w:ascii="Times New Roman" w:hAnsi="Times New Roman"/>
      <w:color w:val="212124"/>
      <w:szCs w:val="24"/>
      <w:lang w:eastAsia="en-GB"/>
    </w:rPr>
  </w:style>
  <w:style w:type="paragraph" w:customStyle="1" w:styleId="search-pill3">
    <w:name w:val="search-pill3"/>
    <w:basedOn w:val="Normal"/>
    <w:rsid w:val="00A1641F"/>
    <w:pPr>
      <w:shd w:val="clear" w:color="auto" w:fill="128FDC"/>
      <w:spacing w:before="100" w:beforeAutospacing="1" w:after="100" w:afterAutospacing="1" w:line="405" w:lineRule="atLeast"/>
      <w:ind w:right="45"/>
    </w:pPr>
    <w:rPr>
      <w:rFonts w:ascii="Times New Roman" w:hAnsi="Times New Roman"/>
      <w:color w:val="FFFFFF"/>
      <w:sz w:val="21"/>
      <w:szCs w:val="21"/>
      <w:lang w:eastAsia="en-GB"/>
    </w:rPr>
  </w:style>
  <w:style w:type="paragraph" w:customStyle="1" w:styleId="height-controller1">
    <w:name w:val="height-controller1"/>
    <w:basedOn w:val="Normal"/>
    <w:rsid w:val="00A1641F"/>
    <w:pPr>
      <w:shd w:val="clear" w:color="auto" w:fill="212124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entry-type1">
    <w:name w:val="entry-type1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 w:val="21"/>
      <w:szCs w:val="21"/>
      <w:lang w:eastAsia="en-GB"/>
    </w:rPr>
  </w:style>
  <w:style w:type="paragraph" w:customStyle="1" w:styleId="entry-type2">
    <w:name w:val="entry-type2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 w:val="21"/>
      <w:szCs w:val="21"/>
      <w:u w:val="single"/>
      <w:lang w:eastAsia="en-GB"/>
    </w:rPr>
  </w:style>
  <w:style w:type="paragraph" w:customStyle="1" w:styleId="icon1">
    <w:name w:val="icon1"/>
    <w:basedOn w:val="Normal"/>
    <w:rsid w:val="00A1641F"/>
    <w:pPr>
      <w:spacing w:before="30" w:after="100" w:afterAutospacing="1"/>
      <w:ind w:right="150"/>
    </w:pPr>
    <w:rPr>
      <w:rFonts w:ascii="Times New Roman" w:hAnsi="Times New Roman"/>
      <w:szCs w:val="24"/>
      <w:lang w:eastAsia="en-GB"/>
    </w:rPr>
  </w:style>
  <w:style w:type="paragraph" w:customStyle="1" w:styleId="photo-well-media-scrappy-view1">
    <w:name w:val="photo-well-media-scrappy-view1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low-res-photo1">
    <w:name w:val="low-res-photo1"/>
    <w:basedOn w:val="Normal"/>
    <w:rsid w:val="00A1641F"/>
    <w:pPr>
      <w:spacing w:before="100" w:beforeAutospacing="1" w:after="100" w:afterAutospacing="1"/>
    </w:pPr>
    <w:rPr>
      <w:rFonts w:ascii="Times New Roman" w:hAnsi="Times New Roman"/>
      <w:vanish/>
      <w:szCs w:val="24"/>
      <w:lang w:eastAsia="en-GB"/>
    </w:rPr>
  </w:style>
  <w:style w:type="paragraph" w:customStyle="1" w:styleId="fluid-centered4">
    <w:name w:val="fluid-centered4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centered-content2">
    <w:name w:val="centered-content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fluid-centered5">
    <w:name w:val="fluid-centered5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fluid-centered6">
    <w:name w:val="fluid-centered6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avatar3">
    <w:name w:val="avatar3"/>
    <w:basedOn w:val="Normal"/>
    <w:rsid w:val="00A1641F"/>
    <w:pPr>
      <w:shd w:val="clear" w:color="auto" w:fill="DDDDDD"/>
      <w:spacing w:before="150" w:after="150"/>
      <w:ind w:right="450"/>
      <w:textAlignment w:val="bottom"/>
    </w:pPr>
    <w:rPr>
      <w:rFonts w:ascii="Times New Roman" w:hAnsi="Times New Roman"/>
      <w:szCs w:val="24"/>
      <w:lang w:eastAsia="en-GB"/>
    </w:rPr>
  </w:style>
  <w:style w:type="paragraph" w:customStyle="1" w:styleId="official-badge-inline3">
    <w:name w:val="official-badge-inline3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pro-badge-inline3">
    <w:name w:val="pro-badge-inline3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official-badge-inline4">
    <w:name w:val="official-badge-inline4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pro-badge-inline4">
    <w:name w:val="pro-badge-inline4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secondary2">
    <w:name w:val="secondary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 w:val="21"/>
      <w:szCs w:val="21"/>
      <w:lang w:eastAsia="en-GB"/>
    </w:rPr>
  </w:style>
  <w:style w:type="paragraph" w:customStyle="1" w:styleId="tertiary2">
    <w:name w:val="tertiary2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898989"/>
      <w:sz w:val="21"/>
      <w:szCs w:val="21"/>
      <w:lang w:eastAsia="en-GB"/>
    </w:rPr>
  </w:style>
  <w:style w:type="paragraph" w:customStyle="1" w:styleId="label-new2">
    <w:name w:val="label-new2"/>
    <w:basedOn w:val="Normal"/>
    <w:rsid w:val="00A1641F"/>
    <w:pPr>
      <w:shd w:val="clear" w:color="auto" w:fill="128FDC"/>
      <w:spacing w:before="100" w:beforeAutospacing="1" w:after="100" w:afterAutospacing="1" w:line="240" w:lineRule="atLeast"/>
    </w:pPr>
    <w:rPr>
      <w:rFonts w:ascii="Times New Roman" w:hAnsi="Times New Roman"/>
      <w:b/>
      <w:bCs/>
      <w:caps/>
      <w:color w:val="FFFFFF"/>
      <w:sz w:val="20"/>
      <w:lang w:eastAsia="en-GB"/>
    </w:rPr>
  </w:style>
  <w:style w:type="paragraph" w:customStyle="1" w:styleId="label-alpha2">
    <w:name w:val="label-alpha2"/>
    <w:basedOn w:val="Normal"/>
    <w:rsid w:val="00A1641F"/>
    <w:pPr>
      <w:shd w:val="clear" w:color="auto" w:fill="FF9F00"/>
      <w:spacing w:before="100" w:beforeAutospacing="1" w:after="100" w:afterAutospacing="1" w:line="240" w:lineRule="atLeast"/>
    </w:pPr>
    <w:rPr>
      <w:rFonts w:ascii="Times New Roman" w:hAnsi="Times New Roman"/>
      <w:b/>
      <w:bCs/>
      <w:caps/>
      <w:color w:val="FFFFFF"/>
      <w:sz w:val="20"/>
      <w:lang w:eastAsia="en-GB"/>
    </w:rPr>
  </w:style>
  <w:style w:type="paragraph" w:customStyle="1" w:styleId="label-beta4">
    <w:name w:val="label-beta4"/>
    <w:basedOn w:val="Normal"/>
    <w:rsid w:val="00A1641F"/>
    <w:pPr>
      <w:shd w:val="clear" w:color="auto" w:fill="FF9F00"/>
      <w:spacing w:before="100" w:beforeAutospacing="1" w:after="100" w:afterAutospacing="1" w:line="240" w:lineRule="atLeast"/>
    </w:pPr>
    <w:rPr>
      <w:rFonts w:ascii="Times New Roman" w:hAnsi="Times New Roman"/>
      <w:b/>
      <w:bCs/>
      <w:caps/>
      <w:color w:val="FFFFFF"/>
      <w:sz w:val="20"/>
      <w:lang w:eastAsia="en-GB"/>
    </w:rPr>
  </w:style>
  <w:style w:type="paragraph" w:customStyle="1" w:styleId="label-sticky2">
    <w:name w:val="label-sticky2"/>
    <w:basedOn w:val="Normal"/>
    <w:rsid w:val="00A1641F"/>
    <w:pPr>
      <w:pBdr>
        <w:top w:val="single" w:sz="6" w:space="3" w:color="CB8100"/>
        <w:left w:val="single" w:sz="6" w:space="5" w:color="CB8100"/>
        <w:bottom w:val="single" w:sz="6" w:space="2" w:color="CB8100"/>
        <w:right w:val="single" w:sz="6" w:space="5" w:color="CB8100"/>
      </w:pBdr>
      <w:shd w:val="clear" w:color="auto" w:fill="FFFE70"/>
      <w:spacing w:before="100" w:beforeAutospacing="1" w:after="100" w:afterAutospacing="1"/>
    </w:pPr>
    <w:rPr>
      <w:rFonts w:ascii="Times New Roman" w:hAnsi="Times New Roman"/>
      <w:caps/>
      <w:color w:val="CB8100"/>
      <w:sz w:val="21"/>
      <w:szCs w:val="21"/>
      <w:lang w:eastAsia="en-GB"/>
    </w:rPr>
  </w:style>
  <w:style w:type="paragraph" w:customStyle="1" w:styleId="global-nav-shim3">
    <w:name w:val="global-nav-shim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ent3">
    <w:name w:val="global-nav-content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ainer3">
    <w:name w:val="global-nav-container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ain-logo4">
    <w:name w:val="main-logo4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mug-mug-news2">
    <w:name w:val="smug-mug-news2"/>
    <w:basedOn w:val="Normal"/>
    <w:rsid w:val="00A1641F"/>
    <w:pPr>
      <w:spacing w:before="100" w:beforeAutospacing="1" w:after="100" w:afterAutospacing="1"/>
      <w:ind w:left="300"/>
    </w:pPr>
    <w:rPr>
      <w:rFonts w:ascii="Times New Roman" w:hAnsi="Times New Roman"/>
      <w:szCs w:val="24"/>
      <w:lang w:eastAsia="en-GB"/>
    </w:rPr>
  </w:style>
  <w:style w:type="paragraph" w:customStyle="1" w:styleId="nav-menu2">
    <w:name w:val="nav-menu2"/>
    <w:basedOn w:val="Normal"/>
    <w:rsid w:val="00A1641F"/>
    <w:rPr>
      <w:rFonts w:ascii="Times New Roman" w:hAnsi="Times New Roman"/>
      <w:szCs w:val="24"/>
      <w:lang w:eastAsia="en-GB"/>
    </w:rPr>
  </w:style>
  <w:style w:type="paragraph" w:customStyle="1" w:styleId="nav-menuli2">
    <w:name w:val="nav-menu&gt;li2"/>
    <w:basedOn w:val="Normal"/>
    <w:rsid w:val="00A1641F"/>
    <w:pPr>
      <w:spacing w:before="100" w:beforeAutospacing="1" w:after="100" w:afterAutospacing="1"/>
      <w:ind w:left="225"/>
    </w:pPr>
    <w:rPr>
      <w:rFonts w:ascii="Times New Roman" w:hAnsi="Times New Roman"/>
      <w:szCs w:val="24"/>
      <w:lang w:eastAsia="en-GB"/>
    </w:rPr>
  </w:style>
  <w:style w:type="paragraph" w:customStyle="1" w:styleId="nav-menulia2">
    <w:name w:val="nav-menu&gt;li&gt;a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n-submenu2">
    <w:name w:val="gn-submenu2"/>
    <w:basedOn w:val="Normal"/>
    <w:rsid w:val="00A1641F"/>
    <w:pPr>
      <w:pBdr>
        <w:top w:val="single" w:sz="6" w:space="5" w:color="AAAAAA"/>
        <w:left w:val="single" w:sz="6" w:space="0" w:color="AAAAAA"/>
        <w:bottom w:val="single" w:sz="6" w:space="5" w:color="AAAAAA"/>
        <w:right w:val="single" w:sz="6" w:space="0" w:color="AAAAAA"/>
      </w:pBdr>
      <w:shd w:val="clear" w:color="auto" w:fill="FFFFFF"/>
      <w:spacing w:line="390" w:lineRule="atLeast"/>
    </w:pPr>
    <w:rPr>
      <w:rFonts w:ascii="Times New Roman" w:hAnsi="Times New Roman"/>
      <w:vanish/>
      <w:sz w:val="23"/>
      <w:szCs w:val="23"/>
      <w:lang w:eastAsia="en-GB"/>
    </w:rPr>
  </w:style>
  <w:style w:type="paragraph" w:customStyle="1" w:styleId="divider2">
    <w:name w:val="divider2"/>
    <w:basedOn w:val="Normal"/>
    <w:rsid w:val="00A1641F"/>
    <w:pPr>
      <w:pBdr>
        <w:bottom w:val="single" w:sz="6" w:space="0" w:color="E3E3E3"/>
      </w:pBdr>
      <w:spacing w:before="75" w:after="75"/>
    </w:pPr>
    <w:rPr>
      <w:rFonts w:ascii="Times New Roman" w:hAnsi="Times New Roman"/>
      <w:szCs w:val="24"/>
      <w:lang w:eastAsia="en-GB"/>
    </w:rPr>
  </w:style>
  <w:style w:type="paragraph" w:customStyle="1" w:styleId="label-beta5">
    <w:name w:val="label-beta5"/>
    <w:basedOn w:val="Normal"/>
    <w:rsid w:val="00A1641F"/>
    <w:pPr>
      <w:spacing w:before="100" w:beforeAutospacing="1" w:after="100" w:afterAutospacing="1"/>
      <w:ind w:left="60"/>
    </w:pPr>
    <w:rPr>
      <w:rFonts w:ascii="Times New Roman" w:hAnsi="Times New Roman"/>
      <w:szCs w:val="24"/>
      <w:lang w:eastAsia="en-GB"/>
    </w:rPr>
  </w:style>
  <w:style w:type="paragraph" w:customStyle="1" w:styleId="gn-tools2">
    <w:name w:val="gn-tools2"/>
    <w:basedOn w:val="Normal"/>
    <w:rsid w:val="00A1641F"/>
    <w:rPr>
      <w:rFonts w:ascii="Times New Roman" w:hAnsi="Times New Roman"/>
      <w:szCs w:val="24"/>
      <w:lang w:eastAsia="en-GB"/>
    </w:rPr>
  </w:style>
  <w:style w:type="paragraph" w:customStyle="1" w:styleId="gn-toolsli2">
    <w:name w:val="gn-tools&gt;li2"/>
    <w:basedOn w:val="Normal"/>
    <w:rsid w:val="00A1641F"/>
    <w:pPr>
      <w:spacing w:before="100" w:beforeAutospacing="1" w:after="100" w:afterAutospacing="1"/>
      <w:ind w:left="345"/>
    </w:pPr>
    <w:rPr>
      <w:rFonts w:ascii="Times New Roman" w:hAnsi="Times New Roman"/>
      <w:szCs w:val="24"/>
      <w:lang w:eastAsia="en-GB"/>
    </w:rPr>
  </w:style>
  <w:style w:type="paragraph" w:customStyle="1" w:styleId="gn-search-box2">
    <w:name w:val="gn-search-box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search-button2">
    <w:name w:val="mobile-search-button2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mobile-search-close-button2">
    <w:name w:val="mobile-search-close-button2"/>
    <w:basedOn w:val="Normal"/>
    <w:rsid w:val="00A1641F"/>
    <w:pPr>
      <w:spacing w:before="100" w:beforeAutospacing="1" w:after="100" w:afterAutospacing="1"/>
    </w:pPr>
    <w:rPr>
      <w:rFonts w:ascii="Times New Roman" w:hAnsi="Times New Roman"/>
      <w:vanish/>
      <w:color w:val="FFFFFF"/>
      <w:szCs w:val="24"/>
      <w:lang w:eastAsia="en-GB"/>
    </w:rPr>
  </w:style>
  <w:style w:type="paragraph" w:customStyle="1" w:styleId="upload-icon2">
    <w:name w:val="upload-icon2"/>
    <w:basedOn w:val="Normal"/>
    <w:rsid w:val="00A1641F"/>
    <w:pPr>
      <w:spacing w:before="100" w:beforeAutospacing="1" w:after="100" w:afterAutospacing="1"/>
      <w:ind w:firstLine="12240"/>
    </w:pPr>
    <w:rPr>
      <w:rFonts w:ascii="Times New Roman" w:hAnsi="Times New Roman"/>
      <w:szCs w:val="24"/>
      <w:lang w:eastAsia="en-GB"/>
    </w:rPr>
  </w:style>
  <w:style w:type="paragraph" w:customStyle="1" w:styleId="avatar4">
    <w:name w:val="avatar4"/>
    <w:basedOn w:val="Normal"/>
    <w:rsid w:val="00A1641F"/>
    <w:rPr>
      <w:rFonts w:ascii="Times New Roman" w:hAnsi="Times New Roman"/>
      <w:szCs w:val="24"/>
      <w:lang w:eastAsia="en-GB"/>
    </w:rPr>
  </w:style>
  <w:style w:type="paragraph" w:customStyle="1" w:styleId="mobile-nav-toggle2">
    <w:name w:val="mobile-nav-toggle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2">
    <w:name w:val="mobile-nav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-column2">
    <w:name w:val="mobile-nav-column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-menu-item2">
    <w:name w:val="mobile-nav-menu-item2"/>
    <w:basedOn w:val="Normal"/>
    <w:rsid w:val="00A1641F"/>
    <w:pPr>
      <w:spacing w:before="60" w:after="60" w:line="270" w:lineRule="atLeast"/>
    </w:pPr>
    <w:rPr>
      <w:rFonts w:ascii="Times New Roman" w:hAnsi="Times New Roman"/>
      <w:color w:val="FFFFFF"/>
      <w:szCs w:val="24"/>
      <w:lang w:eastAsia="en-GB"/>
    </w:rPr>
  </w:style>
  <w:style w:type="paragraph" w:customStyle="1" w:styleId="label-beta6">
    <w:name w:val="label-beta6"/>
    <w:basedOn w:val="Normal"/>
    <w:rsid w:val="00A1641F"/>
    <w:pPr>
      <w:spacing w:before="100" w:beforeAutospacing="1" w:after="100" w:afterAutospacing="1"/>
      <w:ind w:left="60"/>
    </w:pPr>
    <w:rPr>
      <w:rFonts w:ascii="Times New Roman" w:hAnsi="Times New Roman"/>
      <w:szCs w:val="24"/>
      <w:lang w:eastAsia="en-GB"/>
    </w:rPr>
  </w:style>
  <w:style w:type="paragraph" w:customStyle="1" w:styleId="main-logo5">
    <w:name w:val="main-logo5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gn-title3">
    <w:name w:val="gn-title3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semi-transparent-theme2">
    <w:name w:val="semi-transparent-theme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ainer4">
    <w:name w:val="global-nav-container4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ent4">
    <w:name w:val="global-nav-content4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shim4">
    <w:name w:val="global-nav-shim4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ain-logo6">
    <w:name w:val="main-logo6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gn-title4">
    <w:name w:val="gn-title4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search-form3">
    <w:name w:val="search-form3"/>
    <w:basedOn w:val="Normal"/>
    <w:rsid w:val="00A1641F"/>
    <w:pPr>
      <w:ind w:right="135"/>
    </w:pPr>
    <w:rPr>
      <w:rFonts w:ascii="Times New Roman" w:hAnsi="Times New Roman"/>
      <w:szCs w:val="24"/>
      <w:lang w:eastAsia="en-GB"/>
    </w:rPr>
  </w:style>
  <w:style w:type="paragraph" w:customStyle="1" w:styleId="search-icon-button3">
    <w:name w:val="search-icon-button3"/>
    <w:basedOn w:val="Normal"/>
    <w:rsid w:val="00A1641F"/>
    <w:pPr>
      <w:spacing w:before="120" w:after="105"/>
      <w:ind w:left="165" w:hanging="22384"/>
    </w:pPr>
    <w:rPr>
      <w:rFonts w:ascii="Times New Roman" w:hAnsi="Times New Roman"/>
      <w:szCs w:val="24"/>
      <w:lang w:eastAsia="en-GB"/>
    </w:rPr>
  </w:style>
  <w:style w:type="paragraph" w:customStyle="1" w:styleId="search-icon2">
    <w:name w:val="search-icon2"/>
    <w:basedOn w:val="Normal"/>
    <w:rsid w:val="00A1641F"/>
    <w:pPr>
      <w:spacing w:before="75" w:after="105"/>
      <w:ind w:left="75" w:hanging="22384"/>
    </w:pPr>
    <w:rPr>
      <w:rFonts w:ascii="Times New Roman" w:hAnsi="Times New Roman"/>
      <w:vanish/>
      <w:szCs w:val="24"/>
      <w:lang w:eastAsia="en-GB"/>
    </w:rPr>
  </w:style>
  <w:style w:type="paragraph" w:customStyle="1" w:styleId="search-icon-button4">
    <w:name w:val="search-icon-button4"/>
    <w:basedOn w:val="Normal"/>
    <w:rsid w:val="00A1641F"/>
    <w:pPr>
      <w:spacing w:before="100" w:beforeAutospacing="1" w:after="100" w:afterAutospacing="1"/>
      <w:ind w:hanging="22384"/>
    </w:pPr>
    <w:rPr>
      <w:rFonts w:ascii="Times New Roman" w:hAnsi="Times New Roman"/>
      <w:szCs w:val="24"/>
      <w:lang w:eastAsia="en-GB"/>
    </w:rPr>
  </w:style>
  <w:style w:type="paragraph" w:customStyle="1" w:styleId="search-pillbox2">
    <w:name w:val="search-pillbox2"/>
    <w:basedOn w:val="Normal"/>
    <w:rsid w:val="00A1641F"/>
    <w:pPr>
      <w:spacing w:line="495" w:lineRule="atLeast"/>
      <w:ind w:left="75"/>
    </w:pPr>
    <w:rPr>
      <w:rFonts w:ascii="Times New Roman" w:hAnsi="Times New Roman"/>
      <w:szCs w:val="24"/>
      <w:lang w:eastAsia="en-GB"/>
    </w:rPr>
  </w:style>
  <w:style w:type="paragraph" w:customStyle="1" w:styleId="search-pill4">
    <w:name w:val="search-pill4"/>
    <w:basedOn w:val="Normal"/>
    <w:rsid w:val="00A1641F"/>
    <w:pPr>
      <w:spacing w:before="100" w:beforeAutospacing="1" w:after="100" w:afterAutospacing="1" w:line="405" w:lineRule="atLeast"/>
      <w:ind w:right="45"/>
    </w:pPr>
    <w:rPr>
      <w:rFonts w:ascii="Times New Roman" w:hAnsi="Times New Roman"/>
      <w:sz w:val="21"/>
      <w:szCs w:val="21"/>
      <w:lang w:eastAsia="en-GB"/>
    </w:rPr>
  </w:style>
  <w:style w:type="paragraph" w:customStyle="1" w:styleId="search-pill5">
    <w:name w:val="search-pill5"/>
    <w:basedOn w:val="Normal"/>
    <w:rsid w:val="00A1641F"/>
    <w:pPr>
      <w:spacing w:before="100" w:beforeAutospacing="1" w:after="100" w:afterAutospacing="1" w:line="405" w:lineRule="atLeast"/>
      <w:ind w:right="45"/>
    </w:pPr>
    <w:rPr>
      <w:rFonts w:ascii="Times New Roman" w:hAnsi="Times New Roman"/>
      <w:sz w:val="21"/>
      <w:szCs w:val="21"/>
      <w:lang w:eastAsia="en-GB"/>
    </w:rPr>
  </w:style>
  <w:style w:type="paragraph" w:customStyle="1" w:styleId="search-pill-divider2">
    <w:name w:val="search-pill-divider2"/>
    <w:basedOn w:val="Normal"/>
    <w:rsid w:val="00A1641F"/>
    <w:pPr>
      <w:pBdr>
        <w:top w:val="single" w:sz="6" w:space="0" w:color="128FDC"/>
        <w:bottom w:val="single" w:sz="6" w:space="0" w:color="128FDC"/>
      </w:pBdr>
      <w:shd w:val="clear" w:color="auto" w:fill="FFFFFF"/>
      <w:ind w:left="75" w:right="75"/>
    </w:pPr>
    <w:rPr>
      <w:rFonts w:ascii="Times New Roman" w:hAnsi="Times New Roman"/>
      <w:szCs w:val="24"/>
      <w:lang w:eastAsia="en-GB"/>
    </w:rPr>
  </w:style>
  <w:style w:type="paragraph" w:customStyle="1" w:styleId="search-pill-remover2">
    <w:name w:val="search-pill-remover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autosuggest-items-list-view2">
    <w:name w:val="search-autosuggest-items-list-view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form4">
    <w:name w:val="search-form4"/>
    <w:basedOn w:val="Normal"/>
    <w:rsid w:val="00A1641F"/>
    <w:pPr>
      <w:shd w:val="clear" w:color="auto" w:fill="FFFFFF"/>
      <w:ind w:right="135"/>
    </w:pPr>
    <w:rPr>
      <w:rFonts w:ascii="Times New Roman" w:hAnsi="Times New Roman"/>
      <w:color w:val="212124"/>
      <w:szCs w:val="24"/>
      <w:lang w:eastAsia="en-GB"/>
    </w:rPr>
  </w:style>
  <w:style w:type="paragraph" w:customStyle="1" w:styleId="search-pill6">
    <w:name w:val="search-pill6"/>
    <w:basedOn w:val="Normal"/>
    <w:rsid w:val="00A1641F"/>
    <w:pPr>
      <w:shd w:val="clear" w:color="auto" w:fill="128FDC"/>
      <w:spacing w:before="100" w:beforeAutospacing="1" w:after="100" w:afterAutospacing="1" w:line="405" w:lineRule="atLeast"/>
      <w:ind w:right="45"/>
    </w:pPr>
    <w:rPr>
      <w:rFonts w:ascii="Times New Roman" w:hAnsi="Times New Roman"/>
      <w:color w:val="FFFFFF"/>
      <w:sz w:val="21"/>
      <w:szCs w:val="21"/>
      <w:lang w:eastAsia="en-GB"/>
    </w:rPr>
  </w:style>
  <w:style w:type="paragraph" w:customStyle="1" w:styleId="height-controller2">
    <w:name w:val="height-controller2"/>
    <w:basedOn w:val="Normal"/>
    <w:rsid w:val="00A1641F"/>
    <w:pPr>
      <w:shd w:val="clear" w:color="auto" w:fill="212124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entry-type3">
    <w:name w:val="entry-type3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 w:val="21"/>
      <w:szCs w:val="21"/>
      <w:lang w:eastAsia="en-GB"/>
    </w:rPr>
  </w:style>
  <w:style w:type="paragraph" w:customStyle="1" w:styleId="entry-type4">
    <w:name w:val="entry-type4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 w:val="21"/>
      <w:szCs w:val="21"/>
      <w:u w:val="single"/>
      <w:lang w:eastAsia="en-GB"/>
    </w:rPr>
  </w:style>
  <w:style w:type="paragraph" w:customStyle="1" w:styleId="icon2">
    <w:name w:val="icon2"/>
    <w:basedOn w:val="Normal"/>
    <w:rsid w:val="00A1641F"/>
    <w:pPr>
      <w:spacing w:before="30" w:after="100" w:afterAutospacing="1"/>
      <w:ind w:right="150"/>
    </w:pPr>
    <w:rPr>
      <w:rFonts w:ascii="Times New Roman" w:hAnsi="Times New Roman"/>
      <w:szCs w:val="24"/>
      <w:lang w:eastAsia="en-GB"/>
    </w:rPr>
  </w:style>
  <w:style w:type="paragraph" w:customStyle="1" w:styleId="photo-well-media-scrappy-view2">
    <w:name w:val="photo-well-media-scrappy-view2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low-res-photo2">
    <w:name w:val="low-res-photo2"/>
    <w:basedOn w:val="Normal"/>
    <w:rsid w:val="00A1641F"/>
    <w:pPr>
      <w:spacing w:before="100" w:beforeAutospacing="1" w:after="100" w:afterAutospacing="1"/>
    </w:pPr>
    <w:rPr>
      <w:rFonts w:ascii="Times New Roman" w:hAnsi="Times New Roman"/>
      <w:vanish/>
      <w:szCs w:val="24"/>
      <w:lang w:eastAsia="en-GB"/>
    </w:rPr>
  </w:style>
  <w:style w:type="paragraph" w:customStyle="1" w:styleId="fluid-centered7">
    <w:name w:val="fluid-centered7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centered-content3">
    <w:name w:val="centered-content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fluid-centered8">
    <w:name w:val="fluid-centered8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fluid-centered9">
    <w:name w:val="fluid-centered9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avatar5">
    <w:name w:val="avatar5"/>
    <w:basedOn w:val="Normal"/>
    <w:rsid w:val="00A1641F"/>
    <w:pPr>
      <w:shd w:val="clear" w:color="auto" w:fill="DDDDDD"/>
      <w:spacing w:before="150" w:after="150"/>
      <w:ind w:right="450"/>
      <w:textAlignment w:val="bottom"/>
    </w:pPr>
    <w:rPr>
      <w:rFonts w:ascii="Times New Roman" w:hAnsi="Times New Roman"/>
      <w:szCs w:val="24"/>
      <w:lang w:eastAsia="en-GB"/>
    </w:rPr>
  </w:style>
  <w:style w:type="paragraph" w:customStyle="1" w:styleId="official-badge-inline5">
    <w:name w:val="official-badge-inline5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pro-badge-inline5">
    <w:name w:val="pro-badge-inline5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official-badge-inline6">
    <w:name w:val="official-badge-inline6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pro-badge-inline6">
    <w:name w:val="pro-badge-inline6"/>
    <w:basedOn w:val="Normal"/>
    <w:rsid w:val="00A1641F"/>
    <w:pPr>
      <w:spacing w:before="100" w:beforeAutospacing="1" w:after="100" w:afterAutospacing="1" w:line="240" w:lineRule="atLeast"/>
      <w:ind w:left="75" w:firstLine="15"/>
      <w:jc w:val="center"/>
    </w:pPr>
    <w:rPr>
      <w:rFonts w:ascii="Times New Roman" w:hAnsi="Times New Roman"/>
      <w:sz w:val="17"/>
      <w:szCs w:val="17"/>
      <w:lang w:eastAsia="en-GB"/>
    </w:rPr>
  </w:style>
  <w:style w:type="paragraph" w:customStyle="1" w:styleId="secondary3">
    <w:name w:val="secondary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 w:val="21"/>
      <w:szCs w:val="21"/>
      <w:lang w:eastAsia="en-GB"/>
    </w:rPr>
  </w:style>
  <w:style w:type="paragraph" w:customStyle="1" w:styleId="tertiary3">
    <w:name w:val="tertiary3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898989"/>
      <w:sz w:val="21"/>
      <w:szCs w:val="21"/>
      <w:lang w:eastAsia="en-GB"/>
    </w:rPr>
  </w:style>
  <w:style w:type="paragraph" w:customStyle="1" w:styleId="label-new3">
    <w:name w:val="label-new3"/>
    <w:basedOn w:val="Normal"/>
    <w:rsid w:val="00A1641F"/>
    <w:pPr>
      <w:shd w:val="clear" w:color="auto" w:fill="128FDC"/>
      <w:spacing w:before="100" w:beforeAutospacing="1" w:after="100" w:afterAutospacing="1" w:line="240" w:lineRule="atLeast"/>
    </w:pPr>
    <w:rPr>
      <w:rFonts w:ascii="Times New Roman" w:hAnsi="Times New Roman"/>
      <w:b/>
      <w:bCs/>
      <w:caps/>
      <w:color w:val="FFFFFF"/>
      <w:sz w:val="20"/>
      <w:lang w:eastAsia="en-GB"/>
    </w:rPr>
  </w:style>
  <w:style w:type="paragraph" w:customStyle="1" w:styleId="label-alpha3">
    <w:name w:val="label-alpha3"/>
    <w:basedOn w:val="Normal"/>
    <w:rsid w:val="00A1641F"/>
    <w:pPr>
      <w:shd w:val="clear" w:color="auto" w:fill="FF9F00"/>
      <w:spacing w:before="100" w:beforeAutospacing="1" w:after="100" w:afterAutospacing="1" w:line="240" w:lineRule="atLeast"/>
    </w:pPr>
    <w:rPr>
      <w:rFonts w:ascii="Times New Roman" w:hAnsi="Times New Roman"/>
      <w:b/>
      <w:bCs/>
      <w:caps/>
      <w:color w:val="FFFFFF"/>
      <w:sz w:val="20"/>
      <w:lang w:eastAsia="en-GB"/>
    </w:rPr>
  </w:style>
  <w:style w:type="paragraph" w:customStyle="1" w:styleId="label-beta7">
    <w:name w:val="label-beta7"/>
    <w:basedOn w:val="Normal"/>
    <w:rsid w:val="00A1641F"/>
    <w:pPr>
      <w:shd w:val="clear" w:color="auto" w:fill="FF9F00"/>
      <w:spacing w:before="100" w:beforeAutospacing="1" w:after="100" w:afterAutospacing="1" w:line="240" w:lineRule="atLeast"/>
    </w:pPr>
    <w:rPr>
      <w:rFonts w:ascii="Times New Roman" w:hAnsi="Times New Roman"/>
      <w:b/>
      <w:bCs/>
      <w:caps/>
      <w:color w:val="FFFFFF"/>
      <w:sz w:val="20"/>
      <w:lang w:eastAsia="en-GB"/>
    </w:rPr>
  </w:style>
  <w:style w:type="paragraph" w:customStyle="1" w:styleId="label-sticky3">
    <w:name w:val="label-sticky3"/>
    <w:basedOn w:val="Normal"/>
    <w:rsid w:val="00A1641F"/>
    <w:pPr>
      <w:pBdr>
        <w:top w:val="single" w:sz="6" w:space="3" w:color="CB8100"/>
        <w:left w:val="single" w:sz="6" w:space="5" w:color="CB8100"/>
        <w:bottom w:val="single" w:sz="6" w:space="2" w:color="CB8100"/>
        <w:right w:val="single" w:sz="6" w:space="5" w:color="CB8100"/>
      </w:pBdr>
      <w:shd w:val="clear" w:color="auto" w:fill="FFFE70"/>
      <w:spacing w:before="100" w:beforeAutospacing="1" w:after="100" w:afterAutospacing="1"/>
    </w:pPr>
    <w:rPr>
      <w:rFonts w:ascii="Times New Roman" w:hAnsi="Times New Roman"/>
      <w:caps/>
      <w:color w:val="CB8100"/>
      <w:sz w:val="21"/>
      <w:szCs w:val="21"/>
      <w:lang w:eastAsia="en-GB"/>
    </w:rPr>
  </w:style>
  <w:style w:type="paragraph" w:customStyle="1" w:styleId="global-nav-shim5">
    <w:name w:val="global-nav-shim5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ent5">
    <w:name w:val="global-nav-content5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ainer5">
    <w:name w:val="global-nav-container5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ain-logo7">
    <w:name w:val="main-logo7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mug-mug-news3">
    <w:name w:val="smug-mug-news3"/>
    <w:basedOn w:val="Normal"/>
    <w:rsid w:val="00A1641F"/>
    <w:pPr>
      <w:spacing w:before="100" w:beforeAutospacing="1" w:after="100" w:afterAutospacing="1"/>
      <w:ind w:left="300"/>
    </w:pPr>
    <w:rPr>
      <w:rFonts w:ascii="Times New Roman" w:hAnsi="Times New Roman"/>
      <w:szCs w:val="24"/>
      <w:lang w:eastAsia="en-GB"/>
    </w:rPr>
  </w:style>
  <w:style w:type="paragraph" w:customStyle="1" w:styleId="nav-menu3">
    <w:name w:val="nav-menu3"/>
    <w:basedOn w:val="Normal"/>
    <w:rsid w:val="00A1641F"/>
    <w:rPr>
      <w:rFonts w:ascii="Times New Roman" w:hAnsi="Times New Roman"/>
      <w:szCs w:val="24"/>
      <w:lang w:eastAsia="en-GB"/>
    </w:rPr>
  </w:style>
  <w:style w:type="paragraph" w:customStyle="1" w:styleId="nav-menuli3">
    <w:name w:val="nav-menu&gt;li3"/>
    <w:basedOn w:val="Normal"/>
    <w:rsid w:val="00A1641F"/>
    <w:pPr>
      <w:spacing w:before="100" w:beforeAutospacing="1" w:after="100" w:afterAutospacing="1"/>
      <w:ind w:left="225"/>
    </w:pPr>
    <w:rPr>
      <w:rFonts w:ascii="Times New Roman" w:hAnsi="Times New Roman"/>
      <w:szCs w:val="24"/>
      <w:lang w:eastAsia="en-GB"/>
    </w:rPr>
  </w:style>
  <w:style w:type="paragraph" w:customStyle="1" w:styleId="nav-menulia3">
    <w:name w:val="nav-menu&gt;li&gt;a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n-submenu3">
    <w:name w:val="gn-submenu3"/>
    <w:basedOn w:val="Normal"/>
    <w:rsid w:val="00A1641F"/>
    <w:pPr>
      <w:pBdr>
        <w:top w:val="single" w:sz="6" w:space="5" w:color="AAAAAA"/>
        <w:left w:val="single" w:sz="6" w:space="0" w:color="AAAAAA"/>
        <w:bottom w:val="single" w:sz="6" w:space="5" w:color="AAAAAA"/>
        <w:right w:val="single" w:sz="6" w:space="0" w:color="AAAAAA"/>
      </w:pBdr>
      <w:shd w:val="clear" w:color="auto" w:fill="FFFFFF"/>
      <w:spacing w:line="390" w:lineRule="atLeast"/>
    </w:pPr>
    <w:rPr>
      <w:rFonts w:ascii="Times New Roman" w:hAnsi="Times New Roman"/>
      <w:vanish/>
      <w:sz w:val="23"/>
      <w:szCs w:val="23"/>
      <w:lang w:eastAsia="en-GB"/>
    </w:rPr>
  </w:style>
  <w:style w:type="paragraph" w:customStyle="1" w:styleId="divider3">
    <w:name w:val="divider3"/>
    <w:basedOn w:val="Normal"/>
    <w:rsid w:val="00A1641F"/>
    <w:pPr>
      <w:pBdr>
        <w:bottom w:val="single" w:sz="6" w:space="0" w:color="E3E3E3"/>
      </w:pBdr>
      <w:spacing w:before="75" w:after="75"/>
    </w:pPr>
    <w:rPr>
      <w:rFonts w:ascii="Times New Roman" w:hAnsi="Times New Roman"/>
      <w:szCs w:val="24"/>
      <w:lang w:eastAsia="en-GB"/>
    </w:rPr>
  </w:style>
  <w:style w:type="paragraph" w:customStyle="1" w:styleId="label-beta8">
    <w:name w:val="label-beta8"/>
    <w:basedOn w:val="Normal"/>
    <w:rsid w:val="00A1641F"/>
    <w:pPr>
      <w:spacing w:before="100" w:beforeAutospacing="1" w:after="100" w:afterAutospacing="1"/>
      <w:ind w:left="60"/>
    </w:pPr>
    <w:rPr>
      <w:rFonts w:ascii="Times New Roman" w:hAnsi="Times New Roman"/>
      <w:szCs w:val="24"/>
      <w:lang w:eastAsia="en-GB"/>
    </w:rPr>
  </w:style>
  <w:style w:type="paragraph" w:customStyle="1" w:styleId="gn-tools3">
    <w:name w:val="gn-tools3"/>
    <w:basedOn w:val="Normal"/>
    <w:rsid w:val="00A1641F"/>
    <w:rPr>
      <w:rFonts w:ascii="Times New Roman" w:hAnsi="Times New Roman"/>
      <w:szCs w:val="24"/>
      <w:lang w:eastAsia="en-GB"/>
    </w:rPr>
  </w:style>
  <w:style w:type="paragraph" w:customStyle="1" w:styleId="gn-toolsli3">
    <w:name w:val="gn-tools&gt;li3"/>
    <w:basedOn w:val="Normal"/>
    <w:rsid w:val="00A1641F"/>
    <w:pPr>
      <w:spacing w:before="100" w:beforeAutospacing="1" w:after="100" w:afterAutospacing="1"/>
      <w:ind w:left="345"/>
    </w:pPr>
    <w:rPr>
      <w:rFonts w:ascii="Times New Roman" w:hAnsi="Times New Roman"/>
      <w:szCs w:val="24"/>
      <w:lang w:eastAsia="en-GB"/>
    </w:rPr>
  </w:style>
  <w:style w:type="paragraph" w:customStyle="1" w:styleId="gn-search-box3">
    <w:name w:val="gn-search-box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search-button3">
    <w:name w:val="mobile-search-button3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mobile-search-close-button3">
    <w:name w:val="mobile-search-close-button3"/>
    <w:basedOn w:val="Normal"/>
    <w:rsid w:val="00A1641F"/>
    <w:pPr>
      <w:spacing w:before="100" w:beforeAutospacing="1" w:after="100" w:afterAutospacing="1"/>
    </w:pPr>
    <w:rPr>
      <w:rFonts w:ascii="Times New Roman" w:hAnsi="Times New Roman"/>
      <w:vanish/>
      <w:color w:val="FFFFFF"/>
      <w:szCs w:val="24"/>
      <w:lang w:eastAsia="en-GB"/>
    </w:rPr>
  </w:style>
  <w:style w:type="paragraph" w:customStyle="1" w:styleId="upload-icon3">
    <w:name w:val="upload-icon3"/>
    <w:basedOn w:val="Normal"/>
    <w:rsid w:val="00A1641F"/>
    <w:pPr>
      <w:spacing w:before="100" w:beforeAutospacing="1" w:after="100" w:afterAutospacing="1"/>
      <w:ind w:firstLine="12240"/>
    </w:pPr>
    <w:rPr>
      <w:rFonts w:ascii="Times New Roman" w:hAnsi="Times New Roman"/>
      <w:szCs w:val="24"/>
      <w:lang w:eastAsia="en-GB"/>
    </w:rPr>
  </w:style>
  <w:style w:type="paragraph" w:customStyle="1" w:styleId="avatar6">
    <w:name w:val="avatar6"/>
    <w:basedOn w:val="Normal"/>
    <w:rsid w:val="00A1641F"/>
    <w:rPr>
      <w:rFonts w:ascii="Times New Roman" w:hAnsi="Times New Roman"/>
      <w:szCs w:val="24"/>
      <w:lang w:eastAsia="en-GB"/>
    </w:rPr>
  </w:style>
  <w:style w:type="paragraph" w:customStyle="1" w:styleId="mobile-nav-toggle3">
    <w:name w:val="mobile-nav-toggle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3">
    <w:name w:val="mobile-nav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-column3">
    <w:name w:val="mobile-nav-column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obile-nav-menu-item3">
    <w:name w:val="mobile-nav-menu-item3"/>
    <w:basedOn w:val="Normal"/>
    <w:rsid w:val="00A1641F"/>
    <w:pPr>
      <w:spacing w:before="60" w:after="60" w:line="270" w:lineRule="atLeast"/>
    </w:pPr>
    <w:rPr>
      <w:rFonts w:ascii="Times New Roman" w:hAnsi="Times New Roman"/>
      <w:color w:val="FFFFFF"/>
      <w:szCs w:val="24"/>
      <w:lang w:eastAsia="en-GB"/>
    </w:rPr>
  </w:style>
  <w:style w:type="paragraph" w:customStyle="1" w:styleId="label-beta9">
    <w:name w:val="label-beta9"/>
    <w:basedOn w:val="Normal"/>
    <w:rsid w:val="00A1641F"/>
    <w:pPr>
      <w:spacing w:before="100" w:beforeAutospacing="1" w:after="100" w:afterAutospacing="1"/>
      <w:ind w:left="60"/>
    </w:pPr>
    <w:rPr>
      <w:rFonts w:ascii="Times New Roman" w:hAnsi="Times New Roman"/>
      <w:szCs w:val="24"/>
      <w:lang w:eastAsia="en-GB"/>
    </w:rPr>
  </w:style>
  <w:style w:type="paragraph" w:customStyle="1" w:styleId="main-logo8">
    <w:name w:val="main-logo8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gn-title5">
    <w:name w:val="gn-title5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semi-transparent-theme3">
    <w:name w:val="semi-transparent-theme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ainer6">
    <w:name w:val="global-nav-container6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content6">
    <w:name w:val="global-nav-content6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global-nav-shim6">
    <w:name w:val="global-nav-shim6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main-logo9">
    <w:name w:val="main-logo9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gn-title6">
    <w:name w:val="gn-title6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eastAsia="en-GB"/>
    </w:rPr>
  </w:style>
  <w:style w:type="paragraph" w:customStyle="1" w:styleId="search-form5">
    <w:name w:val="search-form5"/>
    <w:basedOn w:val="Normal"/>
    <w:rsid w:val="00A1641F"/>
    <w:pPr>
      <w:ind w:right="135"/>
    </w:pPr>
    <w:rPr>
      <w:rFonts w:ascii="Times New Roman" w:hAnsi="Times New Roman"/>
      <w:szCs w:val="24"/>
      <w:lang w:eastAsia="en-GB"/>
    </w:rPr>
  </w:style>
  <w:style w:type="paragraph" w:customStyle="1" w:styleId="search-icon-button5">
    <w:name w:val="search-icon-button5"/>
    <w:basedOn w:val="Normal"/>
    <w:rsid w:val="00A1641F"/>
    <w:pPr>
      <w:spacing w:before="120" w:after="105"/>
      <w:ind w:left="165" w:hanging="22384"/>
    </w:pPr>
    <w:rPr>
      <w:rFonts w:ascii="Times New Roman" w:hAnsi="Times New Roman"/>
      <w:szCs w:val="24"/>
      <w:lang w:eastAsia="en-GB"/>
    </w:rPr>
  </w:style>
  <w:style w:type="paragraph" w:customStyle="1" w:styleId="search-icon3">
    <w:name w:val="search-icon3"/>
    <w:basedOn w:val="Normal"/>
    <w:rsid w:val="00A1641F"/>
    <w:pPr>
      <w:spacing w:before="75" w:after="105"/>
      <w:ind w:left="75" w:hanging="22384"/>
    </w:pPr>
    <w:rPr>
      <w:rFonts w:ascii="Times New Roman" w:hAnsi="Times New Roman"/>
      <w:vanish/>
      <w:szCs w:val="24"/>
      <w:lang w:eastAsia="en-GB"/>
    </w:rPr>
  </w:style>
  <w:style w:type="paragraph" w:customStyle="1" w:styleId="search-icon-button6">
    <w:name w:val="search-icon-button6"/>
    <w:basedOn w:val="Normal"/>
    <w:rsid w:val="00A1641F"/>
    <w:pPr>
      <w:spacing w:before="100" w:beforeAutospacing="1" w:after="100" w:afterAutospacing="1"/>
      <w:ind w:hanging="22384"/>
    </w:pPr>
    <w:rPr>
      <w:rFonts w:ascii="Times New Roman" w:hAnsi="Times New Roman"/>
      <w:szCs w:val="24"/>
      <w:lang w:eastAsia="en-GB"/>
    </w:rPr>
  </w:style>
  <w:style w:type="paragraph" w:customStyle="1" w:styleId="search-pillbox3">
    <w:name w:val="search-pillbox3"/>
    <w:basedOn w:val="Normal"/>
    <w:rsid w:val="00A1641F"/>
    <w:pPr>
      <w:spacing w:line="495" w:lineRule="atLeast"/>
      <w:ind w:left="75"/>
    </w:pPr>
    <w:rPr>
      <w:rFonts w:ascii="Times New Roman" w:hAnsi="Times New Roman"/>
      <w:szCs w:val="24"/>
      <w:lang w:eastAsia="en-GB"/>
    </w:rPr>
  </w:style>
  <w:style w:type="paragraph" w:customStyle="1" w:styleId="search-pill7">
    <w:name w:val="search-pill7"/>
    <w:basedOn w:val="Normal"/>
    <w:rsid w:val="00A1641F"/>
    <w:pPr>
      <w:spacing w:before="100" w:beforeAutospacing="1" w:after="100" w:afterAutospacing="1" w:line="405" w:lineRule="atLeast"/>
      <w:ind w:right="45"/>
    </w:pPr>
    <w:rPr>
      <w:rFonts w:ascii="Times New Roman" w:hAnsi="Times New Roman"/>
      <w:sz w:val="21"/>
      <w:szCs w:val="21"/>
      <w:lang w:eastAsia="en-GB"/>
    </w:rPr>
  </w:style>
  <w:style w:type="paragraph" w:customStyle="1" w:styleId="search-pill8">
    <w:name w:val="search-pill8"/>
    <w:basedOn w:val="Normal"/>
    <w:rsid w:val="00A1641F"/>
    <w:pPr>
      <w:spacing w:before="100" w:beforeAutospacing="1" w:after="100" w:afterAutospacing="1" w:line="405" w:lineRule="atLeast"/>
      <w:ind w:right="45"/>
    </w:pPr>
    <w:rPr>
      <w:rFonts w:ascii="Times New Roman" w:hAnsi="Times New Roman"/>
      <w:sz w:val="21"/>
      <w:szCs w:val="21"/>
      <w:lang w:eastAsia="en-GB"/>
    </w:rPr>
  </w:style>
  <w:style w:type="paragraph" w:customStyle="1" w:styleId="search-pill-divider3">
    <w:name w:val="search-pill-divider3"/>
    <w:basedOn w:val="Normal"/>
    <w:rsid w:val="00A1641F"/>
    <w:pPr>
      <w:pBdr>
        <w:top w:val="single" w:sz="6" w:space="0" w:color="128FDC"/>
        <w:bottom w:val="single" w:sz="6" w:space="0" w:color="128FDC"/>
      </w:pBdr>
      <w:shd w:val="clear" w:color="auto" w:fill="FFFFFF"/>
      <w:ind w:left="75" w:right="75"/>
    </w:pPr>
    <w:rPr>
      <w:rFonts w:ascii="Times New Roman" w:hAnsi="Times New Roman"/>
      <w:szCs w:val="24"/>
      <w:lang w:eastAsia="en-GB"/>
    </w:rPr>
  </w:style>
  <w:style w:type="paragraph" w:customStyle="1" w:styleId="search-pill-remover3">
    <w:name w:val="search-pill-remover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autosuggest-items-list-view3">
    <w:name w:val="search-autosuggest-items-list-view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search-form6">
    <w:name w:val="search-form6"/>
    <w:basedOn w:val="Normal"/>
    <w:rsid w:val="00A1641F"/>
    <w:pPr>
      <w:shd w:val="clear" w:color="auto" w:fill="FFFFFF"/>
      <w:ind w:right="135"/>
    </w:pPr>
    <w:rPr>
      <w:rFonts w:ascii="Times New Roman" w:hAnsi="Times New Roman"/>
      <w:color w:val="212124"/>
      <w:szCs w:val="24"/>
      <w:lang w:eastAsia="en-GB"/>
    </w:rPr>
  </w:style>
  <w:style w:type="paragraph" w:customStyle="1" w:styleId="search-pill9">
    <w:name w:val="search-pill9"/>
    <w:basedOn w:val="Normal"/>
    <w:rsid w:val="00A1641F"/>
    <w:pPr>
      <w:shd w:val="clear" w:color="auto" w:fill="128FDC"/>
      <w:spacing w:before="100" w:beforeAutospacing="1" w:after="100" w:afterAutospacing="1" w:line="405" w:lineRule="atLeast"/>
      <w:ind w:right="45"/>
    </w:pPr>
    <w:rPr>
      <w:rFonts w:ascii="Times New Roman" w:hAnsi="Times New Roman"/>
      <w:color w:val="FFFFFF"/>
      <w:sz w:val="21"/>
      <w:szCs w:val="21"/>
      <w:lang w:eastAsia="en-GB"/>
    </w:rPr>
  </w:style>
  <w:style w:type="paragraph" w:customStyle="1" w:styleId="height-controller3">
    <w:name w:val="height-controller3"/>
    <w:basedOn w:val="Normal"/>
    <w:rsid w:val="00A1641F"/>
    <w:pPr>
      <w:shd w:val="clear" w:color="auto" w:fill="212124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entry-type5">
    <w:name w:val="entry-type5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 w:val="21"/>
      <w:szCs w:val="21"/>
      <w:lang w:eastAsia="en-GB"/>
    </w:rPr>
  </w:style>
  <w:style w:type="paragraph" w:customStyle="1" w:styleId="entry-type6">
    <w:name w:val="entry-type6"/>
    <w:basedOn w:val="Normal"/>
    <w:rsid w:val="00A1641F"/>
    <w:pPr>
      <w:spacing w:before="100" w:beforeAutospacing="1" w:after="100" w:afterAutospacing="1"/>
    </w:pPr>
    <w:rPr>
      <w:rFonts w:ascii="Times New Roman" w:hAnsi="Times New Roman"/>
      <w:color w:val="FFFFFF"/>
      <w:sz w:val="21"/>
      <w:szCs w:val="21"/>
      <w:u w:val="single"/>
      <w:lang w:eastAsia="en-GB"/>
    </w:rPr>
  </w:style>
  <w:style w:type="paragraph" w:customStyle="1" w:styleId="icon3">
    <w:name w:val="icon3"/>
    <w:basedOn w:val="Normal"/>
    <w:rsid w:val="00A1641F"/>
    <w:pPr>
      <w:spacing w:before="30" w:after="100" w:afterAutospacing="1"/>
      <w:ind w:right="150"/>
    </w:pPr>
    <w:rPr>
      <w:rFonts w:ascii="Times New Roman" w:hAnsi="Times New Roman"/>
      <w:szCs w:val="24"/>
      <w:lang w:eastAsia="en-GB"/>
    </w:rPr>
  </w:style>
  <w:style w:type="paragraph" w:customStyle="1" w:styleId="photo-well-media-scrappy-view3">
    <w:name w:val="photo-well-media-scrappy-view3"/>
    <w:basedOn w:val="Normal"/>
    <w:rsid w:val="00A1641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low-res-photo3">
    <w:name w:val="low-res-photo3"/>
    <w:basedOn w:val="Normal"/>
    <w:rsid w:val="00A1641F"/>
    <w:pPr>
      <w:spacing w:before="100" w:beforeAutospacing="1" w:after="100" w:afterAutospacing="1"/>
    </w:pPr>
    <w:rPr>
      <w:rFonts w:ascii="Times New Roman" w:hAnsi="Times New Roman"/>
      <w:vanish/>
      <w:szCs w:val="24"/>
      <w:lang w:eastAsia="en-GB"/>
    </w:rPr>
  </w:style>
  <w:style w:type="character" w:customStyle="1" w:styleId="facade-of-protection-neue">
    <w:name w:val="facade-of-protection-neue"/>
    <w:basedOn w:val="DefaultParagraphFont"/>
    <w:rsid w:val="00A1641F"/>
  </w:style>
  <w:style w:type="character" w:customStyle="1" w:styleId="ui-dialog-arrow">
    <w:name w:val="ui-dialog-arrow"/>
    <w:basedOn w:val="DefaultParagraphFont"/>
    <w:rsid w:val="00A1641F"/>
  </w:style>
  <w:style w:type="character" w:customStyle="1" w:styleId="fave-star">
    <w:name w:val="fave-star"/>
    <w:basedOn w:val="DefaultParagraphFont"/>
    <w:rsid w:val="00A1641F"/>
  </w:style>
  <w:style w:type="character" w:customStyle="1" w:styleId="fluid-share-icon">
    <w:name w:val="fluid-share-icon"/>
    <w:basedOn w:val="DefaultParagraphFont"/>
    <w:rsid w:val="00A1641F"/>
  </w:style>
  <w:style w:type="character" w:customStyle="1" w:styleId="countdown-slideshow">
    <w:name w:val="countdown-slideshow"/>
    <w:basedOn w:val="DefaultParagraphFont"/>
    <w:rsid w:val="00A1641F"/>
  </w:style>
  <w:style w:type="character" w:customStyle="1" w:styleId="nav">
    <w:name w:val="nav"/>
    <w:basedOn w:val="DefaultParagraphFont"/>
    <w:rsid w:val="00A1641F"/>
  </w:style>
  <w:style w:type="character" w:customStyle="1" w:styleId="ui-illustration-camera">
    <w:name w:val="ui-illustration-camera"/>
    <w:basedOn w:val="DefaultParagraphFont"/>
    <w:rsid w:val="00A1641F"/>
  </w:style>
  <w:style w:type="character" w:customStyle="1" w:styleId="autotags-helper">
    <w:name w:val="autotags-helper"/>
    <w:basedOn w:val="DefaultParagraphFont"/>
    <w:rsid w:val="00A1641F"/>
  </w:style>
  <w:style w:type="character" w:customStyle="1" w:styleId="charm-ui-error">
    <w:name w:val="charm-ui-error"/>
    <w:basedOn w:val="DefaultParagraphFont"/>
    <w:rsid w:val="00A1641F"/>
  </w:style>
  <w:style w:type="character" w:customStyle="1" w:styleId="photo-navigation-key-left">
    <w:name w:val="photo-navigation-key-left"/>
    <w:basedOn w:val="DefaultParagraphFont"/>
    <w:rsid w:val="00A1641F"/>
  </w:style>
  <w:style w:type="character" w:customStyle="1" w:styleId="photo-navigation-key-right">
    <w:name w:val="photo-navigation-key-right"/>
    <w:basedOn w:val="DefaultParagraphFont"/>
    <w:rsid w:val="00A1641F"/>
  </w:style>
  <w:style w:type="character" w:customStyle="1" w:styleId="arrow">
    <w:name w:val="arrow"/>
    <w:basedOn w:val="DefaultParagraphFont"/>
    <w:rsid w:val="00A1641F"/>
  </w:style>
  <w:style w:type="character" w:customStyle="1" w:styleId="facade-of-protection-zoom">
    <w:name w:val="facade-of-protection-zoom"/>
    <w:basedOn w:val="DefaultParagraphFont"/>
    <w:rsid w:val="00A16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5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1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8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9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1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298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36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72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24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34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73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09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904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3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5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79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34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54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12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659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750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40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04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46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11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388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181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4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23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19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7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8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60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957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91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692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789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323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7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03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46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03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557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84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20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92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80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7623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9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92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5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21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68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825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82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38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07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10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10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46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853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59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7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59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69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43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85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621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85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37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28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2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15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97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38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8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7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2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416034">
          <w:marLeft w:val="-3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8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0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4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0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45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30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671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810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7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49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72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955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32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39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1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94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1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7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20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944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67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150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92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8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1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08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742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7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68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18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41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59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44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70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808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182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0288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07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84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741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64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58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699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1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797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56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96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018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0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5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96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91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824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75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94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88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733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148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00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45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9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211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513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41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36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072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7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02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0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95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1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16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069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51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64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9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753522">
          <w:marLeft w:val="-3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9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1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80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45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36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5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41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956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930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77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03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80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49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5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6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02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9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293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86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72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67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85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2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21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49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232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9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49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2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7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71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124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49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929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22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685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277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55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106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79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86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2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73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99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67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086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41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29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7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19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23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57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72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82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576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001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8192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408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24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819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08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97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40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6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028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4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35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7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17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47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23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88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51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45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4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85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04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467897">
          <w:marLeft w:val="-3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9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MacLennan A (Alison)</dc:creator>
  <cp:keywords/>
  <dc:description/>
  <cp:lastModifiedBy>MacLennan A (Alison)</cp:lastModifiedBy>
  <cp:revision>4</cp:revision>
  <dcterms:created xsi:type="dcterms:W3CDTF">2018-10-24T16:29:00Z</dcterms:created>
  <dcterms:modified xsi:type="dcterms:W3CDTF">2018-10-24T17:09:00Z</dcterms:modified>
</cp:coreProperties>
</file>